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011A3D16" w14:textId="77777777" w:rsidR="008469AA" w:rsidRDefault="00000000">
      <w:pPr>
        <w:pStyle w:val="Heading2"/>
        <w:rPr>
          <w:rFonts w:hint="eastAsia"/>
        </w:rPr>
      </w:pPr>
      <w:r>
        <w:t>1. Ready-to-Learn Check</w:t>
      </w:r>
    </w:p>
    <w:p>
      <w:r>
        <w:rPr>
          <w:b/>
          <w:bCs/>
        </w:rPr>
        <w:t>Name:</w:t>
      </w:r>
      <w:r>
        <w:t xml:space="preserve"> ______________________________   </w:t>
      </w:r>
      <w:r>
        <w:rPr>
          <w:b/>
          <w:bCs/>
        </w:rPr>
        <w:t>Class:</w:t>
      </w:r>
      <w:r>
        <w:t xml:space="preserve"> ______________   </w:t>
      </w:r>
      <w:r>
        <w:rPr>
          <w:b/>
          <w:bCs/>
        </w:rPr>
        <w:t>Date:</w:t>
      </w:r>
      <w:r>
        <w:t xml:space="preserve"> ______________</w:t>
      </w:r>
    </w:p>
    <w:p w14:paraId="66A62206" w14:textId="77777777" w:rsidR="008469AA" w:rsidRDefault="00000000">
      <w:pPr>
        <w:pStyle w:val="Compact"/>
        <w:keepNext/>
        <w:numPr>
          <w:ilvl w:val="0"/>
          <w:numId w:val="224"/>
        </w:numPr>
      </w:pPr>
      <w:r>
        <w:t>What does a unit rate describe?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0E742064" w14:textId="77777777" w:rsidR="008469AA" w:rsidRDefault="00000000">
      <w:pPr>
        <w:pStyle w:val="Compact"/>
        <w:keepNext/>
        <w:numPr>
          <w:ilvl w:val="0"/>
          <w:numId w:val="224"/>
        </w:numPr>
      </w:pPr>
      <w:r>
        <w:t>If 1 notebook costs $4, what is the cost of 3 notebooks?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180B63F6" w14:textId="77777777" w:rsidR="008469AA" w:rsidRDefault="00000000">
      <w:pPr>
        <w:pStyle w:val="Compact"/>
        <w:keepNext/>
        <w:numPr>
          <w:ilvl w:val="0"/>
          <w:numId w:val="224"/>
        </w:numPr>
      </w:pPr>
      <w:r>
        <w:t>Complete the table: x = 1, 2, 3 and y = 5, 10, __.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0806A0B9" w14:textId="77777777" w:rsidR="008469AA" w:rsidRDefault="00000000">
      <w:pPr>
        <w:pStyle w:val="Compact"/>
        <w:keepNext/>
        <w:numPr>
          <w:ilvl w:val="0"/>
          <w:numId w:val="224"/>
        </w:numPr>
      </w:pPr>
      <w:r>
        <w:t>What point represents zero input and zero output?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01509035" w14:textId="77777777" w:rsidR="008469AA" w:rsidRDefault="00000000">
      <w:pPr>
        <w:pStyle w:val="Compact"/>
        <w:keepNext/>
        <w:numPr>
          <w:ilvl w:val="0"/>
          <w:numId w:val="224"/>
        </w:numPr>
      </w:pPr>
      <w:r>
        <w:t>If y = 7x, what is y when x = 4?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0AB9012C" w14:textId="77777777" w:rsidR="008469AA" w:rsidRDefault="00000000">
      <w:pPr>
        <w:pStyle w:val="Compact"/>
        <w:keepNext/>
        <w:numPr>
          <w:ilvl w:val="0"/>
          <w:numId w:val="224"/>
        </w:numPr>
      </w:pPr>
      <w:r>
        <w:t xml:space="preserve">What does the letter k represent in y = kx?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766EA623" w14:textId="77777777" w:rsidR="008469AA" w:rsidRDefault="00000000">
      <w:pPr>
        <w:pStyle w:val="Compact"/>
        <w:keepNext/>
        <w:numPr>
          <w:ilvl w:val="0"/>
          <w:numId w:val="224"/>
        </w:numPr>
      </w:pPr>
      <w:r>
        <w:t>Is y = 3x + 4 a direct proportional relationship? Explain briefly.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sectPr w:rsidR="008469A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864" w:right="864" w:bottom="864" w:left="864" w:header="576" w:footer="576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25B8BAE6" w14:textId="77777777" w:rsidR="00D97857" w:rsidRDefault="00D97857">
      <w:pPr>
        <w:spacing w:after="0" w:line="240" w:lineRule="auto"/>
      </w:pPr>
      <w:r>
        <w:separator/>
      </w:r>
    </w:p>
  </w:endnote>
  <w:endnote w:type="continuationSeparator" w:id="0">
    <w:p w14:paraId="45E5346B" w14:textId="77777777" w:rsidR="00D97857" w:rsidRDefault="00D978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1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altName w:val="Courier New"/>
    <w:panose1 w:val="02070309020205020404"/>
    <w:charset w:val="01"/>
    <w:family w:val="roman"/>
    <w:pitch w:val="variable"/>
  </w:font>
  <w:font w:name="Liberation Sans">
    <w:altName w:val="Arial"/>
    <w:panose1 w:val="020B0604020202020204"/>
    <w:charset w:val="01"/>
    <w:family w:val="swiss"/>
    <w:pitch w:val="variable"/>
  </w:font>
  <w:font w:name="Noto Sans CJK SC">
    <w:panose1 w:val="020B0604020202020204"/>
    <w:charset w:val="00"/>
    <w:family w:val="roman"/>
    <w:notTrueType/>
    <w:pitch w:val="default"/>
  </w:font>
  <w:font w:name="Lohit Devanagari">
    <w:panose1 w:val="020B0604020202020204"/>
    <w:charset w:val="00"/>
    <w:family w:val="roman"/>
    <w:notTrueType/>
    <w:pitch w:val="default"/>
  </w:font>
  <w:font w:name="Cambria Math">
    <w:panose1 w:val="02040503050406030204"/>
    <w:charset w:val="01"/>
    <w:family w:val="roman"/>
    <w:pitch w:val="variable"/>
    <w:sig w:usb0="E00002FF" w:usb1="42002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er2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er3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03C81780" w14:textId="77777777" w:rsidR="00D97857" w:rsidRDefault="00D97857">
      <w:pPr>
        <w:spacing w:after="0" w:line="240" w:lineRule="auto"/>
      </w:pPr>
      <w:r>
        <w:separator/>
      </w:r>
    </w:p>
  </w:footnote>
  <w:footnote w:type="continuationSeparator" w:id="0">
    <w:p w14:paraId="0CF14119" w14:textId="77777777" w:rsidR="00D97857" w:rsidRDefault="00D978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header2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header3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2BF179C"/>
    <w:multiLevelType w:val="multilevel"/>
    <w:tmpl w:val="ED70992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" w15:restartNumberingAfterBreak="0">
    <w:nsid w:val="039A4804"/>
    <w:multiLevelType w:val="multilevel"/>
    <w:tmpl w:val="E88CCB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" w15:restartNumberingAfterBreak="0">
    <w:nsid w:val="05D73ABF"/>
    <w:multiLevelType w:val="multilevel"/>
    <w:tmpl w:val="C024AB9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" w15:restartNumberingAfterBreak="0">
    <w:nsid w:val="08886751"/>
    <w:multiLevelType w:val="multilevel"/>
    <w:tmpl w:val="915CE86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" w15:restartNumberingAfterBreak="0">
    <w:nsid w:val="096358E9"/>
    <w:multiLevelType w:val="multilevel"/>
    <w:tmpl w:val="601A1AB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" w15:restartNumberingAfterBreak="0">
    <w:nsid w:val="09BE01AD"/>
    <w:multiLevelType w:val="multilevel"/>
    <w:tmpl w:val="D8EA2AB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" w15:restartNumberingAfterBreak="0">
    <w:nsid w:val="0B754146"/>
    <w:multiLevelType w:val="multilevel"/>
    <w:tmpl w:val="93BAB3C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" w15:restartNumberingAfterBreak="0">
    <w:nsid w:val="0DA356E4"/>
    <w:multiLevelType w:val="multilevel"/>
    <w:tmpl w:val="4C9C5F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8" w15:restartNumberingAfterBreak="0">
    <w:nsid w:val="0ED93FB0"/>
    <w:multiLevelType w:val="multilevel"/>
    <w:tmpl w:val="1C60F0C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9" w15:restartNumberingAfterBreak="0">
    <w:nsid w:val="0F316E81"/>
    <w:multiLevelType w:val="multilevel"/>
    <w:tmpl w:val="42F4023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0" w15:restartNumberingAfterBreak="0">
    <w:nsid w:val="134A3C44"/>
    <w:multiLevelType w:val="multilevel"/>
    <w:tmpl w:val="9274160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1" w15:restartNumberingAfterBreak="0">
    <w:nsid w:val="16562877"/>
    <w:multiLevelType w:val="multilevel"/>
    <w:tmpl w:val="2A7EA6F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2" w15:restartNumberingAfterBreak="0">
    <w:nsid w:val="1BEC7050"/>
    <w:multiLevelType w:val="multilevel"/>
    <w:tmpl w:val="FBB860E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3" w15:restartNumberingAfterBreak="0">
    <w:nsid w:val="1D47661F"/>
    <w:multiLevelType w:val="multilevel"/>
    <w:tmpl w:val="14E885E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4" w15:restartNumberingAfterBreak="0">
    <w:nsid w:val="1D9F0151"/>
    <w:multiLevelType w:val="multilevel"/>
    <w:tmpl w:val="5988252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5" w15:restartNumberingAfterBreak="0">
    <w:nsid w:val="20562838"/>
    <w:multiLevelType w:val="multilevel"/>
    <w:tmpl w:val="2F82F4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6" w15:restartNumberingAfterBreak="0">
    <w:nsid w:val="20B733EA"/>
    <w:multiLevelType w:val="multilevel"/>
    <w:tmpl w:val="8B0A9B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7" w15:restartNumberingAfterBreak="0">
    <w:nsid w:val="210B683E"/>
    <w:multiLevelType w:val="multilevel"/>
    <w:tmpl w:val="E07C711C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8" w15:restartNumberingAfterBreak="0">
    <w:nsid w:val="217E0A82"/>
    <w:multiLevelType w:val="multilevel"/>
    <w:tmpl w:val="A74A33D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9" w15:restartNumberingAfterBreak="0">
    <w:nsid w:val="222C2D75"/>
    <w:multiLevelType w:val="multilevel"/>
    <w:tmpl w:val="4BFC8DFC"/>
    <w:lvl w:ilvl="0">
      <w:start w:val="8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8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8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8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8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8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8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8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8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0" w15:restartNumberingAfterBreak="0">
    <w:nsid w:val="239670DC"/>
    <w:multiLevelType w:val="multilevel"/>
    <w:tmpl w:val="1436BE8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1" w15:restartNumberingAfterBreak="0">
    <w:nsid w:val="263F7ED7"/>
    <w:multiLevelType w:val="multilevel"/>
    <w:tmpl w:val="A2C6073A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2" w15:restartNumberingAfterBreak="0">
    <w:nsid w:val="276E72E2"/>
    <w:multiLevelType w:val="multilevel"/>
    <w:tmpl w:val="14CE791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3" w15:restartNumberingAfterBreak="0">
    <w:nsid w:val="2A2B64C8"/>
    <w:multiLevelType w:val="multilevel"/>
    <w:tmpl w:val="4C9EE24A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4" w15:restartNumberingAfterBreak="0">
    <w:nsid w:val="2B325D0E"/>
    <w:multiLevelType w:val="multilevel"/>
    <w:tmpl w:val="782EE61A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5" w15:restartNumberingAfterBreak="0">
    <w:nsid w:val="2C0A3B6F"/>
    <w:multiLevelType w:val="multilevel"/>
    <w:tmpl w:val="8AC413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6" w15:restartNumberingAfterBreak="0">
    <w:nsid w:val="2E1B0F6E"/>
    <w:multiLevelType w:val="multilevel"/>
    <w:tmpl w:val="22A6B73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7" w15:restartNumberingAfterBreak="0">
    <w:nsid w:val="30E87BE0"/>
    <w:multiLevelType w:val="multilevel"/>
    <w:tmpl w:val="4B3EDC6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28" w15:restartNumberingAfterBreak="0">
    <w:nsid w:val="341E10F4"/>
    <w:multiLevelType w:val="multilevel"/>
    <w:tmpl w:val="4DDC5328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9" w15:restartNumberingAfterBreak="0">
    <w:nsid w:val="34265FEE"/>
    <w:multiLevelType w:val="multilevel"/>
    <w:tmpl w:val="DEF02ACA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0" w15:restartNumberingAfterBreak="0">
    <w:nsid w:val="357D3204"/>
    <w:multiLevelType w:val="multilevel"/>
    <w:tmpl w:val="10BC5BB0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1" w15:restartNumberingAfterBreak="0">
    <w:nsid w:val="35820C69"/>
    <w:multiLevelType w:val="multilevel"/>
    <w:tmpl w:val="77AC6670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2" w15:restartNumberingAfterBreak="0">
    <w:nsid w:val="36EA75F1"/>
    <w:multiLevelType w:val="multilevel"/>
    <w:tmpl w:val="F956F8E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3" w15:restartNumberingAfterBreak="0">
    <w:nsid w:val="3B59016C"/>
    <w:multiLevelType w:val="multilevel"/>
    <w:tmpl w:val="9AE4AD44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4" w15:restartNumberingAfterBreak="0">
    <w:nsid w:val="3BB00402"/>
    <w:multiLevelType w:val="multilevel"/>
    <w:tmpl w:val="01EC1DB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5" w15:restartNumberingAfterBreak="0">
    <w:nsid w:val="3DD43B84"/>
    <w:multiLevelType w:val="multilevel"/>
    <w:tmpl w:val="0356690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6" w15:restartNumberingAfterBreak="0">
    <w:nsid w:val="3DF4056F"/>
    <w:multiLevelType w:val="multilevel"/>
    <w:tmpl w:val="4DC85134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7" w15:restartNumberingAfterBreak="0">
    <w:nsid w:val="3F887E2C"/>
    <w:multiLevelType w:val="multilevel"/>
    <w:tmpl w:val="451CD8AC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8" w15:restartNumberingAfterBreak="0">
    <w:nsid w:val="44F64B5B"/>
    <w:multiLevelType w:val="multilevel"/>
    <w:tmpl w:val="4CDAC01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9" w15:restartNumberingAfterBreak="0">
    <w:nsid w:val="467D6BA0"/>
    <w:multiLevelType w:val="multilevel"/>
    <w:tmpl w:val="37901246"/>
    <w:lvl w:ilvl="0">
      <w:start w:val="2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2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2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2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2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2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2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2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2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0" w15:restartNumberingAfterBreak="0">
    <w:nsid w:val="480E7652"/>
    <w:multiLevelType w:val="multilevel"/>
    <w:tmpl w:val="104A61E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1" w15:restartNumberingAfterBreak="0">
    <w:nsid w:val="4ACF1CF6"/>
    <w:multiLevelType w:val="multilevel"/>
    <w:tmpl w:val="885E1A1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2" w15:restartNumberingAfterBreak="0">
    <w:nsid w:val="4C4403E5"/>
    <w:multiLevelType w:val="multilevel"/>
    <w:tmpl w:val="53A8D19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3" w15:restartNumberingAfterBreak="0">
    <w:nsid w:val="4C842B83"/>
    <w:multiLevelType w:val="multilevel"/>
    <w:tmpl w:val="15107768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4" w15:restartNumberingAfterBreak="0">
    <w:nsid w:val="4CF35C6E"/>
    <w:multiLevelType w:val="multilevel"/>
    <w:tmpl w:val="70A04C0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5" w15:restartNumberingAfterBreak="0">
    <w:nsid w:val="4D545EB4"/>
    <w:multiLevelType w:val="multilevel"/>
    <w:tmpl w:val="C23628AC"/>
    <w:lvl w:ilvl="0">
      <w:start w:val="8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8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8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8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8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8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8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8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8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6" w15:restartNumberingAfterBreak="0">
    <w:nsid w:val="4D894F3C"/>
    <w:multiLevelType w:val="multilevel"/>
    <w:tmpl w:val="10FABCE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7" w15:restartNumberingAfterBreak="0">
    <w:nsid w:val="4EBF34A8"/>
    <w:multiLevelType w:val="multilevel"/>
    <w:tmpl w:val="89363F4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8" w15:restartNumberingAfterBreak="0">
    <w:nsid w:val="4F57757D"/>
    <w:multiLevelType w:val="multilevel"/>
    <w:tmpl w:val="2E8E856C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9" w15:restartNumberingAfterBreak="0">
    <w:nsid w:val="51015769"/>
    <w:multiLevelType w:val="multilevel"/>
    <w:tmpl w:val="2E168F18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0" w15:restartNumberingAfterBreak="0">
    <w:nsid w:val="57FF08B9"/>
    <w:multiLevelType w:val="multilevel"/>
    <w:tmpl w:val="8446FE3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1" w15:restartNumberingAfterBreak="0">
    <w:nsid w:val="5B087E2B"/>
    <w:multiLevelType w:val="multilevel"/>
    <w:tmpl w:val="1C4E44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2" w15:restartNumberingAfterBreak="0">
    <w:nsid w:val="5BDF50CF"/>
    <w:multiLevelType w:val="multilevel"/>
    <w:tmpl w:val="CB76029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3" w15:restartNumberingAfterBreak="0">
    <w:nsid w:val="5DEC5FF8"/>
    <w:multiLevelType w:val="multilevel"/>
    <w:tmpl w:val="F95CEB1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4" w15:restartNumberingAfterBreak="0">
    <w:nsid w:val="62371905"/>
    <w:multiLevelType w:val="multilevel"/>
    <w:tmpl w:val="010A473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5" w15:restartNumberingAfterBreak="0">
    <w:nsid w:val="62F75D5D"/>
    <w:multiLevelType w:val="multilevel"/>
    <w:tmpl w:val="F786954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6" w15:restartNumberingAfterBreak="0">
    <w:nsid w:val="63D12832"/>
    <w:multiLevelType w:val="multilevel"/>
    <w:tmpl w:val="9A02CA0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7" w15:restartNumberingAfterBreak="0">
    <w:nsid w:val="65890A60"/>
    <w:multiLevelType w:val="multilevel"/>
    <w:tmpl w:val="564E795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8" w15:restartNumberingAfterBreak="0">
    <w:nsid w:val="665462E4"/>
    <w:multiLevelType w:val="multilevel"/>
    <w:tmpl w:val="2A5A1494"/>
    <w:lvl w:ilvl="0">
      <w:start w:val="9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9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9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9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9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9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9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9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9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9" w15:restartNumberingAfterBreak="0">
    <w:nsid w:val="67D5188C"/>
    <w:multiLevelType w:val="multilevel"/>
    <w:tmpl w:val="D63C7C7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0" w15:restartNumberingAfterBreak="0">
    <w:nsid w:val="67EA5440"/>
    <w:multiLevelType w:val="multilevel"/>
    <w:tmpl w:val="AB463AF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1" w15:restartNumberingAfterBreak="0">
    <w:nsid w:val="6B526DF6"/>
    <w:multiLevelType w:val="multilevel"/>
    <w:tmpl w:val="AE3259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2" w15:restartNumberingAfterBreak="0">
    <w:nsid w:val="6D3F5D7C"/>
    <w:multiLevelType w:val="multilevel"/>
    <w:tmpl w:val="66680918"/>
    <w:lvl w:ilvl="0">
      <w:start w:val="12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2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2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2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2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2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2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2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2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3" w15:restartNumberingAfterBreak="0">
    <w:nsid w:val="6D4B2E91"/>
    <w:multiLevelType w:val="multilevel"/>
    <w:tmpl w:val="4E9C0A60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4" w15:restartNumberingAfterBreak="0">
    <w:nsid w:val="6E337880"/>
    <w:multiLevelType w:val="multilevel"/>
    <w:tmpl w:val="573047F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5" w15:restartNumberingAfterBreak="0">
    <w:nsid w:val="73611A45"/>
    <w:multiLevelType w:val="multilevel"/>
    <w:tmpl w:val="ED0447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6" w15:restartNumberingAfterBreak="0">
    <w:nsid w:val="73A71D6B"/>
    <w:multiLevelType w:val="multilevel"/>
    <w:tmpl w:val="B584FA5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7" w15:restartNumberingAfterBreak="0">
    <w:nsid w:val="740412B1"/>
    <w:multiLevelType w:val="multilevel"/>
    <w:tmpl w:val="A63CD9F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8" w15:restartNumberingAfterBreak="0">
    <w:nsid w:val="748D1132"/>
    <w:multiLevelType w:val="multilevel"/>
    <w:tmpl w:val="9A589FC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9" w15:restartNumberingAfterBreak="0">
    <w:nsid w:val="748E4E6B"/>
    <w:multiLevelType w:val="multilevel"/>
    <w:tmpl w:val="24B24366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0" w15:restartNumberingAfterBreak="0">
    <w:nsid w:val="74CD3611"/>
    <w:multiLevelType w:val="multilevel"/>
    <w:tmpl w:val="CBDAEB8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1" w15:restartNumberingAfterBreak="0">
    <w:nsid w:val="76060B35"/>
    <w:multiLevelType w:val="multilevel"/>
    <w:tmpl w:val="44865AD0"/>
    <w:lvl w:ilvl="0">
      <w:start w:val="10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0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0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0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0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0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0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0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0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2" w15:restartNumberingAfterBreak="0">
    <w:nsid w:val="769D2C0B"/>
    <w:multiLevelType w:val="multilevel"/>
    <w:tmpl w:val="AE9077E4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3" w15:restartNumberingAfterBreak="0">
    <w:nsid w:val="77EF5F17"/>
    <w:multiLevelType w:val="multilevel"/>
    <w:tmpl w:val="8F24BAE0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4" w15:restartNumberingAfterBreak="0">
    <w:nsid w:val="780B091E"/>
    <w:multiLevelType w:val="multilevel"/>
    <w:tmpl w:val="F2EC132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5" w15:restartNumberingAfterBreak="0">
    <w:nsid w:val="7A1A1D2A"/>
    <w:multiLevelType w:val="multilevel"/>
    <w:tmpl w:val="0BB680D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6" w15:restartNumberingAfterBreak="0">
    <w:nsid w:val="7AD20FD6"/>
    <w:multiLevelType w:val="multilevel"/>
    <w:tmpl w:val="4AC607C8"/>
    <w:lvl w:ilvl="0">
      <w:start w:val="5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5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5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5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5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5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5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5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5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7" w15:restartNumberingAfterBreak="0">
    <w:nsid w:val="7BCF03D4"/>
    <w:multiLevelType w:val="multilevel"/>
    <w:tmpl w:val="F8462A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8" w15:restartNumberingAfterBreak="0">
    <w:nsid w:val="7CC72E71"/>
    <w:multiLevelType w:val="multilevel"/>
    <w:tmpl w:val="E8AA6F7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9" w15:restartNumberingAfterBreak="0">
    <w:nsid w:val="7D753629"/>
    <w:multiLevelType w:val="multilevel"/>
    <w:tmpl w:val="281871E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80" w15:restartNumberingAfterBreak="0">
    <w:nsid w:val="7EFA15D9"/>
    <w:multiLevelType w:val="multilevel"/>
    <w:tmpl w:val="BA26C7C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81" w15:restartNumberingAfterBreak="0">
    <w:nsid w:val="7FC5747B"/>
    <w:multiLevelType w:val="multilevel"/>
    <w:tmpl w:val="BA225D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num w:numId="1" w16cid:durableId="120076268">
    <w:abstractNumId w:val="4"/>
  </w:num>
  <w:num w:numId="2" w16cid:durableId="1009647882">
    <w:abstractNumId w:val="78"/>
  </w:num>
  <w:num w:numId="3" w16cid:durableId="52194225">
    <w:abstractNumId w:val="18"/>
  </w:num>
  <w:num w:numId="4" w16cid:durableId="1960524333">
    <w:abstractNumId w:val="68"/>
  </w:num>
  <w:num w:numId="5" w16cid:durableId="288708188">
    <w:abstractNumId w:val="9"/>
  </w:num>
  <w:num w:numId="6" w16cid:durableId="1203133672">
    <w:abstractNumId w:val="74"/>
  </w:num>
  <w:num w:numId="7" w16cid:durableId="144015312">
    <w:abstractNumId w:val="0"/>
  </w:num>
  <w:num w:numId="8" w16cid:durableId="2037582477">
    <w:abstractNumId w:val="10"/>
  </w:num>
  <w:num w:numId="9" w16cid:durableId="1677612053">
    <w:abstractNumId w:val="60"/>
  </w:num>
  <w:num w:numId="10" w16cid:durableId="191770468">
    <w:abstractNumId w:val="79"/>
  </w:num>
  <w:num w:numId="11" w16cid:durableId="2016758157">
    <w:abstractNumId w:val="73"/>
  </w:num>
  <w:num w:numId="12" w16cid:durableId="26830941">
    <w:abstractNumId w:val="44"/>
  </w:num>
  <w:num w:numId="13" w16cid:durableId="75904041">
    <w:abstractNumId w:val="32"/>
  </w:num>
  <w:num w:numId="14" w16cid:durableId="1445881558">
    <w:abstractNumId w:val="27"/>
  </w:num>
  <w:num w:numId="15" w16cid:durableId="1257517059">
    <w:abstractNumId w:val="50"/>
  </w:num>
  <w:num w:numId="16" w16cid:durableId="707071874">
    <w:abstractNumId w:val="14"/>
  </w:num>
  <w:num w:numId="17" w16cid:durableId="134613822">
    <w:abstractNumId w:val="34"/>
  </w:num>
  <w:num w:numId="18" w16cid:durableId="1577933924">
    <w:abstractNumId w:val="53"/>
  </w:num>
  <w:num w:numId="19" w16cid:durableId="21172436">
    <w:abstractNumId w:val="41"/>
  </w:num>
  <w:num w:numId="20" w16cid:durableId="645819534">
    <w:abstractNumId w:val="46"/>
  </w:num>
  <w:num w:numId="21" w16cid:durableId="984969030">
    <w:abstractNumId w:val="54"/>
  </w:num>
  <w:num w:numId="22" w16cid:durableId="677268191">
    <w:abstractNumId w:val="35"/>
  </w:num>
  <w:num w:numId="23" w16cid:durableId="1508059946">
    <w:abstractNumId w:val="70"/>
  </w:num>
  <w:num w:numId="24" w16cid:durableId="1468204538">
    <w:abstractNumId w:val="56"/>
  </w:num>
  <w:num w:numId="25" w16cid:durableId="1975868556">
    <w:abstractNumId w:val="40"/>
  </w:num>
  <w:num w:numId="26" w16cid:durableId="785660752">
    <w:abstractNumId w:val="30"/>
  </w:num>
  <w:num w:numId="27" w16cid:durableId="638264738">
    <w:abstractNumId w:val="5"/>
  </w:num>
  <w:num w:numId="28" w16cid:durableId="1778021475">
    <w:abstractNumId w:val="55"/>
  </w:num>
  <w:num w:numId="29" w16cid:durableId="1018235282">
    <w:abstractNumId w:val="6"/>
  </w:num>
  <w:num w:numId="30" w16cid:durableId="786894119">
    <w:abstractNumId w:val="38"/>
  </w:num>
  <w:num w:numId="31" w16cid:durableId="145712305">
    <w:abstractNumId w:val="12"/>
  </w:num>
  <w:num w:numId="32" w16cid:durableId="1579629373">
    <w:abstractNumId w:val="47"/>
  </w:num>
  <w:num w:numId="33" w16cid:durableId="1574124039">
    <w:abstractNumId w:val="81"/>
    <w:lvlOverride w:ilvl="0">
      <w:startOverride w:val="1"/>
    </w:lvlOverride>
  </w:num>
  <w:num w:numId="34" w16cid:durableId="1169251210">
    <w:abstractNumId w:val="81"/>
    <w:lvlOverride w:ilvl="0">
      <w:startOverride w:val="1"/>
    </w:lvlOverride>
  </w:num>
  <w:num w:numId="35" w16cid:durableId="977031088">
    <w:abstractNumId w:val="81"/>
    <w:lvlOverride w:ilvl="0">
      <w:startOverride w:val="1"/>
    </w:lvlOverride>
  </w:num>
  <w:num w:numId="36" w16cid:durableId="1910651036">
    <w:abstractNumId w:val="81"/>
    <w:lvlOverride w:ilvl="0">
      <w:startOverride w:val="1"/>
    </w:lvlOverride>
  </w:num>
  <w:num w:numId="37" w16cid:durableId="1262840041">
    <w:abstractNumId w:val="4"/>
  </w:num>
  <w:num w:numId="38" w16cid:durableId="884373256">
    <w:abstractNumId w:val="81"/>
    <w:lvlOverride w:ilvl="0">
      <w:startOverride w:val="1"/>
    </w:lvlOverride>
  </w:num>
  <w:num w:numId="39" w16cid:durableId="29036569">
    <w:abstractNumId w:val="4"/>
  </w:num>
  <w:num w:numId="40" w16cid:durableId="962535335">
    <w:abstractNumId w:val="81"/>
    <w:lvlOverride w:ilvl="0">
      <w:startOverride w:val="1"/>
    </w:lvlOverride>
  </w:num>
  <w:num w:numId="41" w16cid:durableId="1708338487">
    <w:abstractNumId w:val="4"/>
  </w:num>
  <w:num w:numId="42" w16cid:durableId="1956985616">
    <w:abstractNumId w:val="4"/>
  </w:num>
  <w:num w:numId="43" w16cid:durableId="1802380599">
    <w:abstractNumId w:val="81"/>
    <w:lvlOverride w:ilvl="0">
      <w:startOverride w:val="1"/>
    </w:lvlOverride>
  </w:num>
  <w:num w:numId="44" w16cid:durableId="1376659689">
    <w:abstractNumId w:val="39"/>
    <w:lvlOverride w:ilvl="0">
      <w:startOverride w:val="2"/>
    </w:lvlOverride>
  </w:num>
  <w:num w:numId="45" w16cid:durableId="265162648">
    <w:abstractNumId w:val="29"/>
    <w:lvlOverride w:ilvl="0">
      <w:startOverride w:val="6"/>
    </w:lvlOverride>
  </w:num>
  <w:num w:numId="46" w16cid:durableId="1444379173">
    <w:abstractNumId w:val="28"/>
    <w:lvlOverride w:ilvl="0">
      <w:startOverride w:val="7"/>
    </w:lvlOverride>
  </w:num>
  <w:num w:numId="47" w16cid:durableId="1161774711">
    <w:abstractNumId w:val="19"/>
    <w:lvlOverride w:ilvl="0">
      <w:startOverride w:val="8"/>
    </w:lvlOverride>
  </w:num>
  <w:num w:numId="48" w16cid:durableId="1682274015">
    <w:abstractNumId w:val="58"/>
    <w:lvlOverride w:ilvl="0">
      <w:startOverride w:val="9"/>
    </w:lvlOverride>
  </w:num>
  <w:num w:numId="49" w16cid:durableId="1993631234">
    <w:abstractNumId w:val="76"/>
    <w:lvlOverride w:ilvl="0">
      <w:startOverride w:val="5"/>
    </w:lvlOverride>
  </w:num>
  <w:num w:numId="50" w16cid:durableId="453059490">
    <w:abstractNumId w:val="81"/>
    <w:lvlOverride w:ilvl="0">
      <w:startOverride w:val="1"/>
    </w:lvlOverride>
  </w:num>
  <w:num w:numId="51" w16cid:durableId="2110809211">
    <w:abstractNumId w:val="76"/>
    <w:lvlOverride w:ilvl="0">
      <w:startOverride w:val="5"/>
    </w:lvlOverride>
  </w:num>
  <w:num w:numId="52" w16cid:durableId="803960545">
    <w:abstractNumId w:val="58"/>
    <w:lvlOverride w:ilvl="0">
      <w:startOverride w:val="9"/>
    </w:lvlOverride>
  </w:num>
  <w:num w:numId="53" w16cid:durableId="630792526">
    <w:abstractNumId w:val="71"/>
    <w:lvlOverride w:ilvl="0">
      <w:startOverride w:val="10"/>
    </w:lvlOverride>
  </w:num>
  <w:num w:numId="54" w16cid:durableId="1938059609">
    <w:abstractNumId w:val="62"/>
    <w:lvlOverride w:ilvl="0">
      <w:startOverride w:val="12"/>
    </w:lvlOverride>
  </w:num>
  <w:num w:numId="55" w16cid:durableId="1726368910">
    <w:abstractNumId w:val="81"/>
    <w:lvlOverride w:ilvl="0">
      <w:startOverride w:val="1"/>
    </w:lvlOverride>
  </w:num>
  <w:num w:numId="56" w16cid:durableId="871499163">
    <w:abstractNumId w:val="4"/>
  </w:num>
  <w:num w:numId="57" w16cid:durableId="998535538">
    <w:abstractNumId w:val="81"/>
    <w:lvlOverride w:ilvl="0">
      <w:startOverride w:val="1"/>
    </w:lvlOverride>
  </w:num>
  <w:num w:numId="58" w16cid:durableId="42406787">
    <w:abstractNumId w:val="4"/>
  </w:num>
  <w:num w:numId="59" w16cid:durableId="185101698">
    <w:abstractNumId w:val="21"/>
    <w:lvlOverride w:ilvl="0">
      <w:startOverride w:val="1"/>
    </w:lvlOverride>
  </w:num>
  <w:num w:numId="60" w16cid:durableId="1364355952">
    <w:abstractNumId w:val="21"/>
    <w:lvlOverride w:ilvl="0">
      <w:startOverride w:val="1"/>
    </w:lvlOverride>
  </w:num>
  <w:num w:numId="61" w16cid:durableId="1933320248">
    <w:abstractNumId w:val="78"/>
  </w:num>
  <w:num w:numId="62" w16cid:durableId="76051622">
    <w:abstractNumId w:val="21"/>
    <w:lvlOverride w:ilvl="0">
      <w:startOverride w:val="1"/>
    </w:lvlOverride>
  </w:num>
  <w:num w:numId="63" w16cid:durableId="80181961">
    <w:abstractNumId w:val="78"/>
  </w:num>
  <w:num w:numId="64" w16cid:durableId="1744792633">
    <w:abstractNumId w:val="21"/>
    <w:lvlOverride w:ilvl="0">
      <w:startOverride w:val="1"/>
    </w:lvlOverride>
  </w:num>
  <w:num w:numId="65" w16cid:durableId="776677806">
    <w:abstractNumId w:val="78"/>
  </w:num>
  <w:num w:numId="66" w16cid:durableId="1641381144">
    <w:abstractNumId w:val="78"/>
  </w:num>
  <w:num w:numId="67" w16cid:durableId="161896175">
    <w:abstractNumId w:val="21"/>
    <w:lvlOverride w:ilvl="0">
      <w:startOverride w:val="1"/>
    </w:lvlOverride>
  </w:num>
  <w:num w:numId="68" w16cid:durableId="213583881">
    <w:abstractNumId w:val="63"/>
    <w:lvlOverride w:ilvl="0">
      <w:startOverride w:val="7"/>
    </w:lvlOverride>
  </w:num>
  <w:num w:numId="69" w16cid:durableId="1749424921">
    <w:abstractNumId w:val="75"/>
    <w:lvlOverride w:ilvl="0">
      <w:startOverride w:val="11"/>
    </w:lvlOverride>
  </w:num>
  <w:num w:numId="70" w16cid:durableId="2079277988">
    <w:abstractNumId w:val="21"/>
    <w:lvlOverride w:ilvl="0">
      <w:startOverride w:val="1"/>
    </w:lvlOverride>
  </w:num>
  <w:num w:numId="71" w16cid:durableId="1193616261">
    <w:abstractNumId w:val="21"/>
    <w:lvlOverride w:ilvl="0">
      <w:startOverride w:val="1"/>
    </w:lvlOverride>
  </w:num>
  <w:num w:numId="72" w16cid:durableId="1394617749">
    <w:abstractNumId w:val="21"/>
    <w:lvlOverride w:ilvl="0">
      <w:startOverride w:val="1"/>
    </w:lvlOverride>
  </w:num>
  <w:num w:numId="73" w16cid:durableId="1534422289">
    <w:abstractNumId w:val="78"/>
  </w:num>
  <w:num w:numId="74" w16cid:durableId="473722322">
    <w:abstractNumId w:val="21"/>
    <w:lvlOverride w:ilvl="0">
      <w:startOverride w:val="1"/>
    </w:lvlOverride>
  </w:num>
  <w:num w:numId="75" w16cid:durableId="398213769">
    <w:abstractNumId w:val="78"/>
  </w:num>
  <w:num w:numId="76" w16cid:durableId="1181048088">
    <w:abstractNumId w:val="8"/>
    <w:lvlOverride w:ilvl="0">
      <w:startOverride w:val="1"/>
    </w:lvlOverride>
  </w:num>
  <w:num w:numId="77" w16cid:durableId="451363614">
    <w:abstractNumId w:val="8"/>
    <w:lvlOverride w:ilvl="0">
      <w:startOverride w:val="1"/>
    </w:lvlOverride>
  </w:num>
  <w:num w:numId="78" w16cid:durableId="325287747">
    <w:abstractNumId w:val="18"/>
  </w:num>
  <w:num w:numId="79" w16cid:durableId="1495291550">
    <w:abstractNumId w:val="8"/>
    <w:lvlOverride w:ilvl="0">
      <w:startOverride w:val="1"/>
    </w:lvlOverride>
  </w:num>
  <w:num w:numId="80" w16cid:durableId="676540631">
    <w:abstractNumId w:val="18"/>
  </w:num>
  <w:num w:numId="81" w16cid:durableId="1142432176">
    <w:abstractNumId w:val="18"/>
  </w:num>
  <w:num w:numId="82" w16cid:durableId="229661001">
    <w:abstractNumId w:val="8"/>
    <w:lvlOverride w:ilvl="0">
      <w:startOverride w:val="1"/>
    </w:lvlOverride>
  </w:num>
  <w:num w:numId="83" w16cid:durableId="1365860762">
    <w:abstractNumId w:val="36"/>
    <w:lvlOverride w:ilvl="0">
      <w:startOverride w:val="6"/>
    </w:lvlOverride>
  </w:num>
  <w:num w:numId="84" w16cid:durableId="144517384">
    <w:abstractNumId w:val="11"/>
    <w:lvlOverride w:ilvl="0">
      <w:startOverride w:val="11"/>
    </w:lvlOverride>
  </w:num>
  <w:num w:numId="85" w16cid:durableId="1529367836">
    <w:abstractNumId w:val="8"/>
    <w:lvlOverride w:ilvl="0">
      <w:startOverride w:val="1"/>
    </w:lvlOverride>
  </w:num>
  <w:num w:numId="86" w16cid:durableId="2013752172">
    <w:abstractNumId w:val="8"/>
    <w:lvlOverride w:ilvl="0">
      <w:startOverride w:val="1"/>
    </w:lvlOverride>
  </w:num>
  <w:num w:numId="87" w16cid:durableId="2094426948">
    <w:abstractNumId w:val="8"/>
    <w:lvlOverride w:ilvl="0">
      <w:startOverride w:val="1"/>
    </w:lvlOverride>
  </w:num>
  <w:num w:numId="88" w16cid:durableId="1381056704">
    <w:abstractNumId w:val="18"/>
  </w:num>
  <w:num w:numId="89" w16cid:durableId="551118518">
    <w:abstractNumId w:val="8"/>
    <w:lvlOverride w:ilvl="0">
      <w:startOverride w:val="1"/>
    </w:lvlOverride>
  </w:num>
  <w:num w:numId="90" w16cid:durableId="155728502">
    <w:abstractNumId w:val="18"/>
  </w:num>
  <w:num w:numId="91" w16cid:durableId="651566782">
    <w:abstractNumId w:val="7"/>
    <w:lvlOverride w:ilvl="0">
      <w:startOverride w:val="1"/>
    </w:lvlOverride>
  </w:num>
  <w:num w:numId="92" w16cid:durableId="674957645">
    <w:abstractNumId w:val="7"/>
    <w:lvlOverride w:ilvl="0">
      <w:startOverride w:val="1"/>
    </w:lvlOverride>
  </w:num>
  <w:num w:numId="93" w16cid:durableId="193738030">
    <w:abstractNumId w:val="68"/>
  </w:num>
  <w:num w:numId="94" w16cid:durableId="26755737">
    <w:abstractNumId w:val="7"/>
    <w:lvlOverride w:ilvl="0">
      <w:startOverride w:val="1"/>
    </w:lvlOverride>
  </w:num>
  <w:num w:numId="95" w16cid:durableId="1089086788">
    <w:abstractNumId w:val="68"/>
  </w:num>
  <w:num w:numId="96" w16cid:durableId="964042178">
    <w:abstractNumId w:val="7"/>
    <w:lvlOverride w:ilvl="0">
      <w:startOverride w:val="1"/>
    </w:lvlOverride>
  </w:num>
  <w:num w:numId="97" w16cid:durableId="426851690">
    <w:abstractNumId w:val="49"/>
    <w:lvlOverride w:ilvl="0">
      <w:startOverride w:val="6"/>
    </w:lvlOverride>
  </w:num>
  <w:num w:numId="98" w16cid:durableId="1979144330">
    <w:abstractNumId w:val="48"/>
    <w:lvlOverride w:ilvl="0">
      <w:startOverride w:val="11"/>
    </w:lvlOverride>
  </w:num>
  <w:num w:numId="99" w16cid:durableId="1075588941">
    <w:abstractNumId w:val="7"/>
    <w:lvlOverride w:ilvl="0">
      <w:startOverride w:val="1"/>
    </w:lvlOverride>
  </w:num>
  <w:num w:numId="100" w16cid:durableId="872689862">
    <w:abstractNumId w:val="7"/>
    <w:lvlOverride w:ilvl="0">
      <w:startOverride w:val="1"/>
    </w:lvlOverride>
  </w:num>
  <w:num w:numId="101" w16cid:durableId="1039671947">
    <w:abstractNumId w:val="7"/>
    <w:lvlOverride w:ilvl="0">
      <w:startOverride w:val="1"/>
    </w:lvlOverride>
  </w:num>
  <w:num w:numId="102" w16cid:durableId="148059518">
    <w:abstractNumId w:val="68"/>
  </w:num>
  <w:num w:numId="103" w16cid:durableId="1801067902">
    <w:abstractNumId w:val="7"/>
    <w:lvlOverride w:ilvl="0">
      <w:startOverride w:val="1"/>
    </w:lvlOverride>
  </w:num>
  <w:num w:numId="104" w16cid:durableId="2012100964">
    <w:abstractNumId w:val="68"/>
  </w:num>
  <w:num w:numId="105" w16cid:durableId="591166155">
    <w:abstractNumId w:val="80"/>
    <w:lvlOverride w:ilvl="0">
      <w:startOverride w:val="1"/>
    </w:lvlOverride>
  </w:num>
  <w:num w:numId="106" w16cid:durableId="218782896">
    <w:abstractNumId w:val="80"/>
    <w:lvlOverride w:ilvl="0">
      <w:startOverride w:val="1"/>
    </w:lvlOverride>
  </w:num>
  <w:num w:numId="107" w16cid:durableId="511574906">
    <w:abstractNumId w:val="9"/>
  </w:num>
  <w:num w:numId="108" w16cid:durableId="674113501">
    <w:abstractNumId w:val="80"/>
    <w:lvlOverride w:ilvl="0">
      <w:startOverride w:val="1"/>
    </w:lvlOverride>
  </w:num>
  <w:num w:numId="109" w16cid:durableId="391853364">
    <w:abstractNumId w:val="9"/>
  </w:num>
  <w:num w:numId="110" w16cid:durableId="2070809830">
    <w:abstractNumId w:val="9"/>
  </w:num>
  <w:num w:numId="111" w16cid:durableId="2131625852">
    <w:abstractNumId w:val="9"/>
  </w:num>
  <w:num w:numId="112" w16cid:durableId="1866403017">
    <w:abstractNumId w:val="80"/>
    <w:lvlOverride w:ilvl="0">
      <w:startOverride w:val="1"/>
    </w:lvlOverride>
  </w:num>
  <w:num w:numId="113" w16cid:durableId="1972789027">
    <w:abstractNumId w:val="69"/>
    <w:lvlOverride w:ilvl="0">
      <w:startOverride w:val="7"/>
    </w:lvlOverride>
  </w:num>
  <w:num w:numId="114" w16cid:durableId="42874300">
    <w:abstractNumId w:val="23"/>
    <w:lvlOverride w:ilvl="0">
      <w:startOverride w:val="11"/>
    </w:lvlOverride>
  </w:num>
  <w:num w:numId="115" w16cid:durableId="1758088802">
    <w:abstractNumId w:val="80"/>
    <w:lvlOverride w:ilvl="0">
      <w:startOverride w:val="1"/>
    </w:lvlOverride>
  </w:num>
  <w:num w:numId="116" w16cid:durableId="1296444812">
    <w:abstractNumId w:val="80"/>
    <w:lvlOverride w:ilvl="0">
      <w:startOverride w:val="1"/>
    </w:lvlOverride>
  </w:num>
  <w:num w:numId="117" w16cid:durableId="1962376426">
    <w:abstractNumId w:val="80"/>
    <w:lvlOverride w:ilvl="0">
      <w:startOverride w:val="1"/>
    </w:lvlOverride>
  </w:num>
  <w:num w:numId="118" w16cid:durableId="1289777172">
    <w:abstractNumId w:val="9"/>
  </w:num>
  <w:num w:numId="119" w16cid:durableId="354818233">
    <w:abstractNumId w:val="9"/>
  </w:num>
  <w:num w:numId="120" w16cid:durableId="2130121762">
    <w:abstractNumId w:val="80"/>
    <w:lvlOverride w:ilvl="0">
      <w:startOverride w:val="1"/>
    </w:lvlOverride>
  </w:num>
  <w:num w:numId="121" w16cid:durableId="1410930282">
    <w:abstractNumId w:val="9"/>
  </w:num>
  <w:num w:numId="122" w16cid:durableId="1843858643">
    <w:abstractNumId w:val="74"/>
  </w:num>
  <w:num w:numId="123" w16cid:durableId="1638335802">
    <w:abstractNumId w:val="52"/>
    <w:lvlOverride w:ilvl="0">
      <w:startOverride w:val="1"/>
    </w:lvlOverride>
  </w:num>
  <w:num w:numId="124" w16cid:durableId="229735990">
    <w:abstractNumId w:val="52"/>
    <w:lvlOverride w:ilvl="0">
      <w:startOverride w:val="1"/>
    </w:lvlOverride>
  </w:num>
  <w:num w:numId="125" w16cid:durableId="1807509698">
    <w:abstractNumId w:val="74"/>
  </w:num>
  <w:num w:numId="126" w16cid:durableId="1228422739">
    <w:abstractNumId w:val="52"/>
    <w:lvlOverride w:ilvl="0">
      <w:startOverride w:val="1"/>
    </w:lvlOverride>
  </w:num>
  <w:num w:numId="127" w16cid:durableId="78064427">
    <w:abstractNumId w:val="74"/>
  </w:num>
  <w:num w:numId="128" w16cid:durableId="1260676290">
    <w:abstractNumId w:val="74"/>
  </w:num>
  <w:num w:numId="129" w16cid:durableId="2069843825">
    <w:abstractNumId w:val="52"/>
    <w:lvlOverride w:ilvl="0">
      <w:startOverride w:val="1"/>
    </w:lvlOverride>
  </w:num>
  <w:num w:numId="130" w16cid:durableId="1213495214">
    <w:abstractNumId w:val="45"/>
    <w:lvlOverride w:ilvl="0">
      <w:startOverride w:val="8"/>
    </w:lvlOverride>
  </w:num>
  <w:num w:numId="131" w16cid:durableId="1490366317">
    <w:abstractNumId w:val="52"/>
    <w:lvlOverride w:ilvl="0">
      <w:startOverride w:val="1"/>
    </w:lvlOverride>
  </w:num>
  <w:num w:numId="132" w16cid:durableId="1268388142">
    <w:abstractNumId w:val="52"/>
    <w:lvlOverride w:ilvl="0">
      <w:startOverride w:val="1"/>
    </w:lvlOverride>
  </w:num>
  <w:num w:numId="133" w16cid:durableId="1155031881">
    <w:abstractNumId w:val="52"/>
    <w:lvlOverride w:ilvl="0">
      <w:startOverride w:val="1"/>
    </w:lvlOverride>
  </w:num>
  <w:num w:numId="134" w16cid:durableId="1099135320">
    <w:abstractNumId w:val="74"/>
  </w:num>
  <w:num w:numId="135" w16cid:durableId="1909807228">
    <w:abstractNumId w:val="52"/>
    <w:lvlOverride w:ilvl="0">
      <w:startOverride w:val="1"/>
    </w:lvlOverride>
  </w:num>
  <w:num w:numId="136" w16cid:durableId="1200702792">
    <w:abstractNumId w:val="74"/>
  </w:num>
  <w:num w:numId="137" w16cid:durableId="2077436733">
    <w:abstractNumId w:val="66"/>
    <w:lvlOverride w:ilvl="0">
      <w:startOverride w:val="1"/>
    </w:lvlOverride>
  </w:num>
  <w:num w:numId="138" w16cid:durableId="2032103284">
    <w:abstractNumId w:val="66"/>
    <w:lvlOverride w:ilvl="0">
      <w:startOverride w:val="1"/>
    </w:lvlOverride>
  </w:num>
  <w:num w:numId="139" w16cid:durableId="1059786186">
    <w:abstractNumId w:val="0"/>
  </w:num>
  <w:num w:numId="140" w16cid:durableId="566571510">
    <w:abstractNumId w:val="66"/>
    <w:lvlOverride w:ilvl="0">
      <w:startOverride w:val="1"/>
    </w:lvlOverride>
  </w:num>
  <w:num w:numId="141" w16cid:durableId="1901789746">
    <w:abstractNumId w:val="0"/>
  </w:num>
  <w:num w:numId="142" w16cid:durableId="1402479957">
    <w:abstractNumId w:val="66"/>
    <w:lvlOverride w:ilvl="0">
      <w:startOverride w:val="1"/>
    </w:lvlOverride>
  </w:num>
  <w:num w:numId="143" w16cid:durableId="639655130">
    <w:abstractNumId w:val="31"/>
    <w:lvlOverride w:ilvl="0">
      <w:startOverride w:val="7"/>
    </w:lvlOverride>
  </w:num>
  <w:num w:numId="144" w16cid:durableId="1445230861">
    <w:abstractNumId w:val="66"/>
    <w:lvlOverride w:ilvl="0">
      <w:startOverride w:val="1"/>
    </w:lvlOverride>
  </w:num>
  <w:num w:numId="145" w16cid:durableId="374089731">
    <w:abstractNumId w:val="66"/>
    <w:lvlOverride w:ilvl="0">
      <w:startOverride w:val="1"/>
    </w:lvlOverride>
  </w:num>
  <w:num w:numId="146" w16cid:durableId="1117213833">
    <w:abstractNumId w:val="66"/>
    <w:lvlOverride w:ilvl="0">
      <w:startOverride w:val="1"/>
    </w:lvlOverride>
  </w:num>
  <w:num w:numId="147" w16cid:durableId="1912345095">
    <w:abstractNumId w:val="0"/>
  </w:num>
  <w:num w:numId="148" w16cid:durableId="873466139">
    <w:abstractNumId w:val="66"/>
    <w:lvlOverride w:ilvl="0">
      <w:startOverride w:val="1"/>
    </w:lvlOverride>
  </w:num>
  <w:num w:numId="149" w16cid:durableId="1779793437">
    <w:abstractNumId w:val="0"/>
  </w:num>
  <w:num w:numId="150" w16cid:durableId="589703266">
    <w:abstractNumId w:val="3"/>
    <w:lvlOverride w:ilvl="0">
      <w:startOverride w:val="1"/>
    </w:lvlOverride>
  </w:num>
  <w:num w:numId="151" w16cid:durableId="884298786">
    <w:abstractNumId w:val="3"/>
    <w:lvlOverride w:ilvl="0">
      <w:startOverride w:val="1"/>
    </w:lvlOverride>
  </w:num>
  <w:num w:numId="152" w16cid:durableId="1861699363">
    <w:abstractNumId w:val="10"/>
  </w:num>
  <w:num w:numId="153" w16cid:durableId="1432511099">
    <w:abstractNumId w:val="3"/>
    <w:lvlOverride w:ilvl="0">
      <w:startOverride w:val="1"/>
    </w:lvlOverride>
  </w:num>
  <w:num w:numId="154" w16cid:durableId="752435945">
    <w:abstractNumId w:val="10"/>
  </w:num>
  <w:num w:numId="155" w16cid:durableId="544486649">
    <w:abstractNumId w:val="3"/>
    <w:lvlOverride w:ilvl="0">
      <w:startOverride w:val="1"/>
    </w:lvlOverride>
  </w:num>
  <w:num w:numId="156" w16cid:durableId="742457478">
    <w:abstractNumId w:val="43"/>
    <w:lvlOverride w:ilvl="0">
      <w:startOverride w:val="7"/>
    </w:lvlOverride>
  </w:num>
  <w:num w:numId="157" w16cid:durableId="832522996">
    <w:abstractNumId w:val="3"/>
    <w:lvlOverride w:ilvl="0">
      <w:startOverride w:val="1"/>
    </w:lvlOverride>
  </w:num>
  <w:num w:numId="158" w16cid:durableId="715665586">
    <w:abstractNumId w:val="3"/>
    <w:lvlOverride w:ilvl="0">
      <w:startOverride w:val="1"/>
    </w:lvlOverride>
  </w:num>
  <w:num w:numId="159" w16cid:durableId="1265259806">
    <w:abstractNumId w:val="3"/>
    <w:lvlOverride w:ilvl="0">
      <w:startOverride w:val="1"/>
    </w:lvlOverride>
  </w:num>
  <w:num w:numId="160" w16cid:durableId="1520973537">
    <w:abstractNumId w:val="10"/>
  </w:num>
  <w:num w:numId="161" w16cid:durableId="1261642206">
    <w:abstractNumId w:val="3"/>
    <w:lvlOverride w:ilvl="0">
      <w:startOverride w:val="1"/>
    </w:lvlOverride>
  </w:num>
  <w:num w:numId="162" w16cid:durableId="486633291">
    <w:abstractNumId w:val="10"/>
  </w:num>
  <w:num w:numId="163" w16cid:durableId="708529957">
    <w:abstractNumId w:val="51"/>
    <w:lvlOverride w:ilvl="0">
      <w:startOverride w:val="1"/>
    </w:lvlOverride>
  </w:num>
  <w:num w:numId="164" w16cid:durableId="589702668">
    <w:abstractNumId w:val="51"/>
    <w:lvlOverride w:ilvl="0">
      <w:startOverride w:val="1"/>
    </w:lvlOverride>
  </w:num>
  <w:num w:numId="165" w16cid:durableId="1096905487">
    <w:abstractNumId w:val="60"/>
  </w:num>
  <w:num w:numId="166" w16cid:durableId="398334656">
    <w:abstractNumId w:val="51"/>
    <w:lvlOverride w:ilvl="0">
      <w:startOverride w:val="1"/>
    </w:lvlOverride>
  </w:num>
  <w:num w:numId="167" w16cid:durableId="1992637406">
    <w:abstractNumId w:val="60"/>
  </w:num>
  <w:num w:numId="168" w16cid:durableId="226262738">
    <w:abstractNumId w:val="60"/>
  </w:num>
  <w:num w:numId="169" w16cid:durableId="1353724768">
    <w:abstractNumId w:val="51"/>
    <w:lvlOverride w:ilvl="0">
      <w:startOverride w:val="1"/>
    </w:lvlOverride>
  </w:num>
  <w:num w:numId="170" w16cid:durableId="791478728">
    <w:abstractNumId w:val="33"/>
    <w:lvlOverride w:ilvl="0">
      <w:startOverride w:val="7"/>
    </w:lvlOverride>
  </w:num>
  <w:num w:numId="171" w16cid:durableId="11688537">
    <w:abstractNumId w:val="51"/>
    <w:lvlOverride w:ilvl="0">
      <w:startOverride w:val="1"/>
    </w:lvlOverride>
  </w:num>
  <w:num w:numId="172" w16cid:durableId="111363656">
    <w:abstractNumId w:val="51"/>
    <w:lvlOverride w:ilvl="0">
      <w:startOverride w:val="1"/>
    </w:lvlOverride>
  </w:num>
  <w:num w:numId="173" w16cid:durableId="1131216933">
    <w:abstractNumId w:val="51"/>
    <w:lvlOverride w:ilvl="0">
      <w:startOverride w:val="1"/>
    </w:lvlOverride>
  </w:num>
  <w:num w:numId="174" w16cid:durableId="1870989960">
    <w:abstractNumId w:val="60"/>
  </w:num>
  <w:num w:numId="175" w16cid:durableId="486289445">
    <w:abstractNumId w:val="51"/>
    <w:lvlOverride w:ilvl="0">
      <w:startOverride w:val="1"/>
    </w:lvlOverride>
  </w:num>
  <w:num w:numId="176" w16cid:durableId="566767019">
    <w:abstractNumId w:val="60"/>
  </w:num>
  <w:num w:numId="177" w16cid:durableId="87847319">
    <w:abstractNumId w:val="64"/>
    <w:lvlOverride w:ilvl="0">
      <w:startOverride w:val="1"/>
    </w:lvlOverride>
  </w:num>
  <w:num w:numId="178" w16cid:durableId="1416974970">
    <w:abstractNumId w:val="64"/>
    <w:lvlOverride w:ilvl="0">
      <w:startOverride w:val="1"/>
    </w:lvlOverride>
  </w:num>
  <w:num w:numId="179" w16cid:durableId="2076925630">
    <w:abstractNumId w:val="79"/>
  </w:num>
  <w:num w:numId="180" w16cid:durableId="1408068594">
    <w:abstractNumId w:val="64"/>
    <w:lvlOverride w:ilvl="0">
      <w:startOverride w:val="1"/>
    </w:lvlOverride>
  </w:num>
  <w:num w:numId="181" w16cid:durableId="1124881562">
    <w:abstractNumId w:val="79"/>
  </w:num>
  <w:num w:numId="182" w16cid:durableId="1187134798">
    <w:abstractNumId w:val="79"/>
  </w:num>
  <w:num w:numId="183" w16cid:durableId="998654718">
    <w:abstractNumId w:val="79"/>
  </w:num>
  <w:num w:numId="184" w16cid:durableId="1655451991">
    <w:abstractNumId w:val="79"/>
  </w:num>
  <w:num w:numId="185" w16cid:durableId="1145243280">
    <w:abstractNumId w:val="64"/>
    <w:lvlOverride w:ilvl="0">
      <w:startOverride w:val="1"/>
    </w:lvlOverride>
  </w:num>
  <w:num w:numId="186" w16cid:durableId="152724607">
    <w:abstractNumId w:val="64"/>
    <w:lvlOverride w:ilvl="0">
      <w:startOverride w:val="1"/>
    </w:lvlOverride>
  </w:num>
  <w:num w:numId="187" w16cid:durableId="1816794171">
    <w:abstractNumId w:val="64"/>
    <w:lvlOverride w:ilvl="0">
      <w:startOverride w:val="1"/>
    </w:lvlOverride>
  </w:num>
  <w:num w:numId="188" w16cid:durableId="1060713676">
    <w:abstractNumId w:val="64"/>
    <w:lvlOverride w:ilvl="0">
      <w:startOverride w:val="1"/>
    </w:lvlOverride>
  </w:num>
  <w:num w:numId="189" w16cid:durableId="2138792678">
    <w:abstractNumId w:val="79"/>
  </w:num>
  <w:num w:numId="190" w16cid:durableId="655915821">
    <w:abstractNumId w:val="64"/>
    <w:lvlOverride w:ilvl="0">
      <w:startOverride w:val="1"/>
    </w:lvlOverride>
  </w:num>
  <w:num w:numId="191" w16cid:durableId="2023849834">
    <w:abstractNumId w:val="79"/>
  </w:num>
  <w:num w:numId="192" w16cid:durableId="505636721">
    <w:abstractNumId w:val="1"/>
    <w:lvlOverride w:ilvl="0">
      <w:startOverride w:val="1"/>
    </w:lvlOverride>
  </w:num>
  <w:num w:numId="193" w16cid:durableId="583300889">
    <w:abstractNumId w:val="1"/>
    <w:lvlOverride w:ilvl="0">
      <w:startOverride w:val="1"/>
    </w:lvlOverride>
  </w:num>
  <w:num w:numId="194" w16cid:durableId="1906525671">
    <w:abstractNumId w:val="73"/>
  </w:num>
  <w:num w:numId="195" w16cid:durableId="1134562943">
    <w:abstractNumId w:val="1"/>
    <w:lvlOverride w:ilvl="0">
      <w:startOverride w:val="1"/>
    </w:lvlOverride>
  </w:num>
  <w:num w:numId="196" w16cid:durableId="722289589">
    <w:abstractNumId w:val="1"/>
    <w:lvlOverride w:ilvl="0">
      <w:startOverride w:val="1"/>
    </w:lvlOverride>
  </w:num>
  <w:num w:numId="197" w16cid:durableId="2095079953">
    <w:abstractNumId w:val="1"/>
    <w:lvlOverride w:ilvl="0">
      <w:startOverride w:val="1"/>
    </w:lvlOverride>
  </w:num>
  <w:num w:numId="198" w16cid:durableId="1856075298">
    <w:abstractNumId w:val="1"/>
    <w:lvlOverride w:ilvl="0">
      <w:startOverride w:val="1"/>
    </w:lvlOverride>
  </w:num>
  <w:num w:numId="199" w16cid:durableId="1012147324">
    <w:abstractNumId w:val="1"/>
    <w:lvlOverride w:ilvl="0">
      <w:startOverride w:val="1"/>
    </w:lvlOverride>
  </w:num>
  <w:num w:numId="200" w16cid:durableId="313264567">
    <w:abstractNumId w:val="73"/>
  </w:num>
  <w:num w:numId="201" w16cid:durableId="1717660968">
    <w:abstractNumId w:val="1"/>
    <w:lvlOverride w:ilvl="0">
      <w:startOverride w:val="1"/>
    </w:lvlOverride>
  </w:num>
  <w:num w:numId="202" w16cid:durableId="270286936">
    <w:abstractNumId w:val="73"/>
  </w:num>
  <w:num w:numId="203" w16cid:durableId="1264998935">
    <w:abstractNumId w:val="77"/>
    <w:lvlOverride w:ilvl="0">
      <w:startOverride w:val="1"/>
    </w:lvlOverride>
  </w:num>
  <w:num w:numId="204" w16cid:durableId="1900096725">
    <w:abstractNumId w:val="77"/>
    <w:lvlOverride w:ilvl="0">
      <w:startOverride w:val="1"/>
    </w:lvlOverride>
  </w:num>
  <w:num w:numId="205" w16cid:durableId="2111967036">
    <w:abstractNumId w:val="44"/>
  </w:num>
  <w:num w:numId="206" w16cid:durableId="2073001188">
    <w:abstractNumId w:val="77"/>
    <w:lvlOverride w:ilvl="0">
      <w:startOverride w:val="1"/>
    </w:lvlOverride>
  </w:num>
  <w:num w:numId="207" w16cid:durableId="195698487">
    <w:abstractNumId w:val="44"/>
  </w:num>
  <w:num w:numId="208" w16cid:durableId="1852255335">
    <w:abstractNumId w:val="77"/>
    <w:lvlOverride w:ilvl="0">
      <w:startOverride w:val="1"/>
    </w:lvlOverride>
  </w:num>
  <w:num w:numId="209" w16cid:durableId="1808739699">
    <w:abstractNumId w:val="77"/>
    <w:lvlOverride w:ilvl="0">
      <w:startOverride w:val="1"/>
    </w:lvlOverride>
  </w:num>
  <w:num w:numId="210" w16cid:durableId="1800607460">
    <w:abstractNumId w:val="77"/>
    <w:lvlOverride w:ilvl="0">
      <w:startOverride w:val="1"/>
    </w:lvlOverride>
  </w:num>
  <w:num w:numId="211" w16cid:durableId="261962164">
    <w:abstractNumId w:val="77"/>
    <w:lvlOverride w:ilvl="0">
      <w:startOverride w:val="1"/>
    </w:lvlOverride>
  </w:num>
  <w:num w:numId="212" w16cid:durableId="1927610666">
    <w:abstractNumId w:val="77"/>
    <w:lvlOverride w:ilvl="0">
      <w:startOverride w:val="1"/>
    </w:lvlOverride>
  </w:num>
  <w:num w:numId="213" w16cid:durableId="840580883">
    <w:abstractNumId w:val="44"/>
  </w:num>
  <w:num w:numId="214" w16cid:durableId="723064723">
    <w:abstractNumId w:val="65"/>
    <w:lvlOverride w:ilvl="0">
      <w:startOverride w:val="1"/>
    </w:lvlOverride>
  </w:num>
  <w:num w:numId="215" w16cid:durableId="1125276079">
    <w:abstractNumId w:val="65"/>
    <w:lvlOverride w:ilvl="0">
      <w:startOverride w:val="1"/>
    </w:lvlOverride>
  </w:num>
  <w:num w:numId="216" w16cid:durableId="1040475131">
    <w:abstractNumId w:val="65"/>
    <w:lvlOverride w:ilvl="0">
      <w:startOverride w:val="1"/>
    </w:lvlOverride>
  </w:num>
  <w:num w:numId="217" w16cid:durableId="1987202249">
    <w:abstractNumId w:val="32"/>
  </w:num>
  <w:num w:numId="218" w16cid:durableId="1046489395">
    <w:abstractNumId w:val="65"/>
    <w:lvlOverride w:ilvl="0">
      <w:startOverride w:val="1"/>
    </w:lvlOverride>
  </w:num>
  <w:num w:numId="219" w16cid:durableId="1507331984">
    <w:abstractNumId w:val="65"/>
    <w:lvlOverride w:ilvl="0">
      <w:startOverride w:val="1"/>
    </w:lvlOverride>
  </w:num>
  <w:num w:numId="220" w16cid:durableId="1244871014">
    <w:abstractNumId w:val="65"/>
    <w:lvlOverride w:ilvl="0">
      <w:startOverride w:val="1"/>
    </w:lvlOverride>
  </w:num>
  <w:num w:numId="221" w16cid:durableId="1167089055">
    <w:abstractNumId w:val="65"/>
    <w:lvlOverride w:ilvl="0">
      <w:startOverride w:val="1"/>
    </w:lvlOverride>
  </w:num>
  <w:num w:numId="222" w16cid:durableId="1302342930">
    <w:abstractNumId w:val="65"/>
    <w:lvlOverride w:ilvl="0">
      <w:startOverride w:val="1"/>
    </w:lvlOverride>
  </w:num>
  <w:num w:numId="223" w16cid:durableId="1389694035">
    <w:abstractNumId w:val="32"/>
  </w:num>
  <w:num w:numId="224" w16cid:durableId="267124831">
    <w:abstractNumId w:val="2"/>
    <w:lvlOverride w:ilvl="0">
      <w:startOverride w:val="1"/>
    </w:lvlOverride>
  </w:num>
  <w:num w:numId="225" w16cid:durableId="1558668898">
    <w:abstractNumId w:val="2"/>
    <w:lvlOverride w:ilvl="0">
      <w:startOverride w:val="1"/>
    </w:lvlOverride>
  </w:num>
  <w:num w:numId="226" w16cid:durableId="1718696727">
    <w:abstractNumId w:val="27"/>
  </w:num>
  <w:num w:numId="227" w16cid:durableId="1857645795">
    <w:abstractNumId w:val="2"/>
    <w:lvlOverride w:ilvl="0">
      <w:startOverride w:val="1"/>
    </w:lvlOverride>
  </w:num>
  <w:num w:numId="228" w16cid:durableId="217785824">
    <w:abstractNumId w:val="27"/>
  </w:num>
  <w:num w:numId="229" w16cid:durableId="723219337">
    <w:abstractNumId w:val="27"/>
  </w:num>
  <w:num w:numId="230" w16cid:durableId="866529935">
    <w:abstractNumId w:val="2"/>
    <w:lvlOverride w:ilvl="0">
      <w:startOverride w:val="1"/>
    </w:lvlOverride>
  </w:num>
  <w:num w:numId="231" w16cid:durableId="638458478">
    <w:abstractNumId w:val="27"/>
  </w:num>
  <w:num w:numId="232" w16cid:durableId="1466000856">
    <w:abstractNumId w:val="2"/>
    <w:lvlOverride w:ilvl="0">
      <w:startOverride w:val="1"/>
    </w:lvlOverride>
  </w:num>
  <w:num w:numId="233" w16cid:durableId="423965086">
    <w:abstractNumId w:val="2"/>
    <w:lvlOverride w:ilvl="0">
      <w:startOverride w:val="1"/>
    </w:lvlOverride>
  </w:num>
  <w:num w:numId="234" w16cid:durableId="454520045">
    <w:abstractNumId w:val="2"/>
    <w:lvlOverride w:ilvl="0">
      <w:startOverride w:val="1"/>
    </w:lvlOverride>
  </w:num>
  <w:num w:numId="235" w16cid:durableId="599025631">
    <w:abstractNumId w:val="2"/>
    <w:lvlOverride w:ilvl="0">
      <w:startOverride w:val="1"/>
    </w:lvlOverride>
  </w:num>
  <w:num w:numId="236" w16cid:durableId="1684353704">
    <w:abstractNumId w:val="2"/>
    <w:lvlOverride w:ilvl="0">
      <w:startOverride w:val="1"/>
    </w:lvlOverride>
  </w:num>
  <w:num w:numId="237" w16cid:durableId="1213731341">
    <w:abstractNumId w:val="27"/>
  </w:num>
  <w:num w:numId="238" w16cid:durableId="896865409">
    <w:abstractNumId w:val="25"/>
    <w:lvlOverride w:ilvl="0">
      <w:startOverride w:val="1"/>
    </w:lvlOverride>
  </w:num>
  <w:num w:numId="239" w16cid:durableId="581528247">
    <w:abstractNumId w:val="25"/>
    <w:lvlOverride w:ilvl="0">
      <w:startOverride w:val="1"/>
    </w:lvlOverride>
  </w:num>
  <w:num w:numId="240" w16cid:durableId="1907063227">
    <w:abstractNumId w:val="25"/>
    <w:lvlOverride w:ilvl="0">
      <w:startOverride w:val="1"/>
    </w:lvlOverride>
  </w:num>
  <w:num w:numId="241" w16cid:durableId="2063941149">
    <w:abstractNumId w:val="50"/>
  </w:num>
  <w:num w:numId="242" w16cid:durableId="723068554">
    <w:abstractNumId w:val="25"/>
    <w:lvlOverride w:ilvl="0">
      <w:startOverride w:val="1"/>
    </w:lvlOverride>
  </w:num>
  <w:num w:numId="243" w16cid:durableId="279529625">
    <w:abstractNumId w:val="25"/>
    <w:lvlOverride w:ilvl="0">
      <w:startOverride w:val="1"/>
    </w:lvlOverride>
  </w:num>
  <w:num w:numId="244" w16cid:durableId="1047531141">
    <w:abstractNumId w:val="25"/>
    <w:lvlOverride w:ilvl="0">
      <w:startOverride w:val="1"/>
    </w:lvlOverride>
  </w:num>
  <w:num w:numId="245" w16cid:durableId="1788544430">
    <w:abstractNumId w:val="25"/>
    <w:lvlOverride w:ilvl="0">
      <w:startOverride w:val="1"/>
    </w:lvlOverride>
  </w:num>
  <w:num w:numId="246" w16cid:durableId="1113981202">
    <w:abstractNumId w:val="25"/>
    <w:lvlOverride w:ilvl="0">
      <w:startOverride w:val="1"/>
    </w:lvlOverride>
  </w:num>
  <w:num w:numId="247" w16cid:durableId="2090420879">
    <w:abstractNumId w:val="50"/>
  </w:num>
  <w:num w:numId="248" w16cid:durableId="92940477">
    <w:abstractNumId w:val="24"/>
    <w:lvlOverride w:ilvl="0">
      <w:startOverride w:val="1"/>
    </w:lvlOverride>
  </w:num>
  <w:num w:numId="249" w16cid:durableId="245653976">
    <w:abstractNumId w:val="24"/>
    <w:lvlOverride w:ilvl="0">
      <w:startOverride w:val="1"/>
    </w:lvlOverride>
  </w:num>
  <w:num w:numId="250" w16cid:durableId="134031490">
    <w:abstractNumId w:val="24"/>
    <w:lvlOverride w:ilvl="0">
      <w:startOverride w:val="1"/>
    </w:lvlOverride>
  </w:num>
  <w:num w:numId="251" w16cid:durableId="345909642">
    <w:abstractNumId w:val="24"/>
    <w:lvlOverride w:ilvl="0">
      <w:startOverride w:val="1"/>
    </w:lvlOverride>
  </w:num>
  <w:num w:numId="252" w16cid:durableId="793405742">
    <w:abstractNumId w:val="24"/>
    <w:lvlOverride w:ilvl="0">
      <w:startOverride w:val="1"/>
    </w:lvlOverride>
  </w:num>
  <w:num w:numId="253" w16cid:durableId="635718727">
    <w:abstractNumId w:val="24"/>
    <w:lvlOverride w:ilvl="0">
      <w:startOverride w:val="1"/>
    </w:lvlOverride>
  </w:num>
  <w:num w:numId="254" w16cid:durableId="1053962196">
    <w:abstractNumId w:val="24"/>
    <w:lvlOverride w:ilvl="0">
      <w:startOverride w:val="1"/>
    </w:lvlOverride>
  </w:num>
  <w:num w:numId="255" w16cid:durableId="1646742468">
    <w:abstractNumId w:val="24"/>
    <w:lvlOverride w:ilvl="0">
      <w:startOverride w:val="1"/>
    </w:lvlOverride>
  </w:num>
  <w:num w:numId="256" w16cid:durableId="202521732">
    <w:abstractNumId w:val="24"/>
    <w:lvlOverride w:ilvl="0">
      <w:startOverride w:val="1"/>
    </w:lvlOverride>
  </w:num>
  <w:num w:numId="257" w16cid:durableId="2010524739">
    <w:abstractNumId w:val="24"/>
    <w:lvlOverride w:ilvl="0">
      <w:startOverride w:val="1"/>
    </w:lvlOverride>
  </w:num>
  <w:num w:numId="258" w16cid:durableId="67924642">
    <w:abstractNumId w:val="14"/>
  </w:num>
  <w:num w:numId="259" w16cid:durableId="1829638822">
    <w:abstractNumId w:val="34"/>
  </w:num>
  <w:num w:numId="260" w16cid:durableId="603072943">
    <w:abstractNumId w:val="22"/>
    <w:lvlOverride w:ilvl="0">
      <w:startOverride w:val="1"/>
    </w:lvlOverride>
  </w:num>
  <w:num w:numId="261" w16cid:durableId="2001956150">
    <w:abstractNumId w:val="22"/>
    <w:lvlOverride w:ilvl="0">
      <w:startOverride w:val="1"/>
    </w:lvlOverride>
  </w:num>
  <w:num w:numId="262" w16cid:durableId="1418792955">
    <w:abstractNumId w:val="22"/>
    <w:lvlOverride w:ilvl="0">
      <w:startOverride w:val="1"/>
    </w:lvlOverride>
  </w:num>
  <w:num w:numId="263" w16cid:durableId="1489590195">
    <w:abstractNumId w:val="22"/>
    <w:lvlOverride w:ilvl="0">
      <w:startOverride w:val="1"/>
    </w:lvlOverride>
  </w:num>
  <w:num w:numId="264" w16cid:durableId="1716735986">
    <w:abstractNumId w:val="22"/>
    <w:lvlOverride w:ilvl="0">
      <w:startOverride w:val="1"/>
    </w:lvlOverride>
  </w:num>
  <w:num w:numId="265" w16cid:durableId="1534727109">
    <w:abstractNumId w:val="22"/>
    <w:lvlOverride w:ilvl="0">
      <w:startOverride w:val="1"/>
    </w:lvlOverride>
  </w:num>
  <w:num w:numId="266" w16cid:durableId="1575044111">
    <w:abstractNumId w:val="22"/>
    <w:lvlOverride w:ilvl="0">
      <w:startOverride w:val="1"/>
    </w:lvlOverride>
  </w:num>
  <w:num w:numId="267" w16cid:durableId="1167787130">
    <w:abstractNumId w:val="67"/>
    <w:lvlOverride w:ilvl="0">
      <w:startOverride w:val="1"/>
    </w:lvlOverride>
  </w:num>
  <w:num w:numId="268" w16cid:durableId="1417047698">
    <w:abstractNumId w:val="67"/>
    <w:lvlOverride w:ilvl="0">
      <w:startOverride w:val="1"/>
    </w:lvlOverride>
  </w:num>
  <w:num w:numId="269" w16cid:durableId="853375701">
    <w:abstractNumId w:val="67"/>
    <w:lvlOverride w:ilvl="0">
      <w:startOverride w:val="1"/>
    </w:lvlOverride>
  </w:num>
  <w:num w:numId="270" w16cid:durableId="299461870">
    <w:abstractNumId w:val="67"/>
    <w:lvlOverride w:ilvl="0">
      <w:startOverride w:val="1"/>
    </w:lvlOverride>
  </w:num>
  <w:num w:numId="271" w16cid:durableId="734469523">
    <w:abstractNumId w:val="67"/>
    <w:lvlOverride w:ilvl="0">
      <w:startOverride w:val="1"/>
    </w:lvlOverride>
  </w:num>
  <w:num w:numId="272" w16cid:durableId="891431324">
    <w:abstractNumId w:val="67"/>
    <w:lvlOverride w:ilvl="0">
      <w:startOverride w:val="1"/>
    </w:lvlOverride>
  </w:num>
  <w:num w:numId="273" w16cid:durableId="1841773344">
    <w:abstractNumId w:val="67"/>
    <w:lvlOverride w:ilvl="0">
      <w:startOverride w:val="1"/>
    </w:lvlOverride>
  </w:num>
  <w:num w:numId="274" w16cid:durableId="562838770">
    <w:abstractNumId w:val="67"/>
    <w:lvlOverride w:ilvl="0">
      <w:startOverride w:val="1"/>
    </w:lvlOverride>
  </w:num>
  <w:num w:numId="275" w16cid:durableId="1349674458">
    <w:abstractNumId w:val="53"/>
  </w:num>
  <w:num w:numId="276" w16cid:durableId="88089781">
    <w:abstractNumId w:val="20"/>
    <w:lvlOverride w:ilvl="0">
      <w:startOverride w:val="1"/>
    </w:lvlOverride>
  </w:num>
  <w:num w:numId="277" w16cid:durableId="651373752">
    <w:abstractNumId w:val="20"/>
    <w:lvlOverride w:ilvl="0">
      <w:startOverride w:val="1"/>
    </w:lvlOverride>
  </w:num>
  <w:num w:numId="278" w16cid:durableId="3627539">
    <w:abstractNumId w:val="20"/>
    <w:lvlOverride w:ilvl="0">
      <w:startOverride w:val="1"/>
    </w:lvlOverride>
  </w:num>
  <w:num w:numId="279" w16cid:durableId="1387559751">
    <w:abstractNumId w:val="20"/>
    <w:lvlOverride w:ilvl="0">
      <w:startOverride w:val="1"/>
    </w:lvlOverride>
  </w:num>
  <w:num w:numId="280" w16cid:durableId="825777242">
    <w:abstractNumId w:val="20"/>
    <w:lvlOverride w:ilvl="0">
      <w:startOverride w:val="1"/>
    </w:lvlOverride>
  </w:num>
  <w:num w:numId="281" w16cid:durableId="541208715">
    <w:abstractNumId w:val="13"/>
    <w:lvlOverride w:ilvl="0">
      <w:startOverride w:val="1"/>
    </w:lvlOverride>
  </w:num>
  <w:num w:numId="282" w16cid:durableId="894972720">
    <w:abstractNumId w:val="13"/>
    <w:lvlOverride w:ilvl="0">
      <w:startOverride w:val="1"/>
    </w:lvlOverride>
  </w:num>
  <w:num w:numId="283" w16cid:durableId="1411192066">
    <w:abstractNumId w:val="13"/>
    <w:lvlOverride w:ilvl="0">
      <w:startOverride w:val="1"/>
    </w:lvlOverride>
  </w:num>
  <w:num w:numId="284" w16cid:durableId="2091467590">
    <w:abstractNumId w:val="13"/>
    <w:lvlOverride w:ilvl="0">
      <w:startOverride w:val="1"/>
    </w:lvlOverride>
  </w:num>
  <w:num w:numId="285" w16cid:durableId="1958174744">
    <w:abstractNumId w:val="13"/>
    <w:lvlOverride w:ilvl="0">
      <w:startOverride w:val="1"/>
    </w:lvlOverride>
  </w:num>
  <w:num w:numId="286" w16cid:durableId="2043901429">
    <w:abstractNumId w:val="16"/>
    <w:lvlOverride w:ilvl="0">
      <w:startOverride w:val="1"/>
    </w:lvlOverride>
  </w:num>
  <w:num w:numId="287" w16cid:durableId="253783766">
    <w:abstractNumId w:val="16"/>
    <w:lvlOverride w:ilvl="0">
      <w:startOverride w:val="1"/>
    </w:lvlOverride>
  </w:num>
  <w:num w:numId="288" w16cid:durableId="1234511989">
    <w:abstractNumId w:val="16"/>
    <w:lvlOverride w:ilvl="0">
      <w:startOverride w:val="1"/>
    </w:lvlOverride>
  </w:num>
  <w:num w:numId="289" w16cid:durableId="2034570656">
    <w:abstractNumId w:val="16"/>
    <w:lvlOverride w:ilvl="0">
      <w:startOverride w:val="1"/>
    </w:lvlOverride>
  </w:num>
  <w:num w:numId="290" w16cid:durableId="734745457">
    <w:abstractNumId w:val="16"/>
    <w:lvlOverride w:ilvl="0">
      <w:startOverride w:val="1"/>
    </w:lvlOverride>
  </w:num>
  <w:num w:numId="291" w16cid:durableId="1831479926">
    <w:abstractNumId w:val="61"/>
    <w:lvlOverride w:ilvl="0">
      <w:startOverride w:val="1"/>
    </w:lvlOverride>
  </w:num>
  <w:num w:numId="292" w16cid:durableId="174852135">
    <w:abstractNumId w:val="61"/>
    <w:lvlOverride w:ilvl="0">
      <w:startOverride w:val="1"/>
    </w:lvlOverride>
  </w:num>
  <w:num w:numId="293" w16cid:durableId="945236126">
    <w:abstractNumId w:val="61"/>
    <w:lvlOverride w:ilvl="0">
      <w:startOverride w:val="1"/>
    </w:lvlOverride>
  </w:num>
  <w:num w:numId="294" w16cid:durableId="2004502588">
    <w:abstractNumId w:val="61"/>
    <w:lvlOverride w:ilvl="0">
      <w:startOverride w:val="1"/>
    </w:lvlOverride>
  </w:num>
  <w:num w:numId="295" w16cid:durableId="1944218618">
    <w:abstractNumId w:val="61"/>
    <w:lvlOverride w:ilvl="0">
      <w:startOverride w:val="1"/>
    </w:lvlOverride>
  </w:num>
  <w:num w:numId="296" w16cid:durableId="1049304773">
    <w:abstractNumId w:val="57"/>
    <w:lvlOverride w:ilvl="0">
      <w:startOverride w:val="1"/>
    </w:lvlOverride>
  </w:num>
  <w:num w:numId="297" w16cid:durableId="299726943">
    <w:abstractNumId w:val="57"/>
    <w:lvlOverride w:ilvl="0">
      <w:startOverride w:val="1"/>
    </w:lvlOverride>
  </w:num>
  <w:num w:numId="298" w16cid:durableId="1537040864">
    <w:abstractNumId w:val="57"/>
    <w:lvlOverride w:ilvl="0">
      <w:startOverride w:val="1"/>
    </w:lvlOverride>
  </w:num>
  <w:num w:numId="299" w16cid:durableId="1905289555">
    <w:abstractNumId w:val="57"/>
    <w:lvlOverride w:ilvl="0">
      <w:startOverride w:val="1"/>
    </w:lvlOverride>
  </w:num>
  <w:num w:numId="300" w16cid:durableId="974335903">
    <w:abstractNumId w:val="57"/>
    <w:lvlOverride w:ilvl="0">
      <w:startOverride w:val="1"/>
    </w:lvlOverride>
  </w:num>
  <w:num w:numId="301" w16cid:durableId="1773818259">
    <w:abstractNumId w:val="15"/>
    <w:lvlOverride w:ilvl="0">
      <w:startOverride w:val="1"/>
    </w:lvlOverride>
  </w:num>
  <w:num w:numId="302" w16cid:durableId="917713794">
    <w:abstractNumId w:val="15"/>
    <w:lvlOverride w:ilvl="0">
      <w:startOverride w:val="1"/>
    </w:lvlOverride>
  </w:num>
  <w:num w:numId="303" w16cid:durableId="1586188836">
    <w:abstractNumId w:val="15"/>
    <w:lvlOverride w:ilvl="0">
      <w:startOverride w:val="1"/>
    </w:lvlOverride>
  </w:num>
  <w:num w:numId="304" w16cid:durableId="2033611026">
    <w:abstractNumId w:val="15"/>
    <w:lvlOverride w:ilvl="0">
      <w:startOverride w:val="1"/>
    </w:lvlOverride>
  </w:num>
  <w:num w:numId="305" w16cid:durableId="1184855313">
    <w:abstractNumId w:val="15"/>
    <w:lvlOverride w:ilvl="0">
      <w:startOverride w:val="1"/>
    </w:lvlOverride>
  </w:num>
  <w:num w:numId="306" w16cid:durableId="145753573">
    <w:abstractNumId w:val="37"/>
    <w:lvlOverride w:ilvl="0">
      <w:startOverride w:val="1"/>
    </w:lvlOverride>
  </w:num>
  <w:num w:numId="307" w16cid:durableId="1616211700">
    <w:abstractNumId w:val="37"/>
    <w:lvlOverride w:ilvl="0">
      <w:startOverride w:val="1"/>
    </w:lvlOverride>
  </w:num>
  <w:num w:numId="308" w16cid:durableId="2112969669">
    <w:abstractNumId w:val="37"/>
    <w:lvlOverride w:ilvl="0">
      <w:startOverride w:val="1"/>
    </w:lvlOverride>
  </w:num>
  <w:num w:numId="309" w16cid:durableId="933049124">
    <w:abstractNumId w:val="37"/>
    <w:lvlOverride w:ilvl="0">
      <w:startOverride w:val="1"/>
    </w:lvlOverride>
  </w:num>
  <w:num w:numId="310" w16cid:durableId="287011560">
    <w:abstractNumId w:val="37"/>
    <w:lvlOverride w:ilvl="0">
      <w:startOverride w:val="1"/>
    </w:lvlOverride>
  </w:num>
  <w:num w:numId="311" w16cid:durableId="195696492">
    <w:abstractNumId w:val="26"/>
    <w:lvlOverride w:ilvl="0">
      <w:startOverride w:val="1"/>
    </w:lvlOverride>
  </w:num>
  <w:num w:numId="312" w16cid:durableId="1082605389">
    <w:abstractNumId w:val="26"/>
    <w:lvlOverride w:ilvl="0">
      <w:startOverride w:val="1"/>
    </w:lvlOverride>
  </w:num>
  <w:num w:numId="313" w16cid:durableId="1229729472">
    <w:abstractNumId w:val="26"/>
    <w:lvlOverride w:ilvl="0">
      <w:startOverride w:val="1"/>
    </w:lvlOverride>
  </w:num>
  <w:num w:numId="314" w16cid:durableId="617026656">
    <w:abstractNumId w:val="26"/>
    <w:lvlOverride w:ilvl="0">
      <w:startOverride w:val="1"/>
    </w:lvlOverride>
  </w:num>
  <w:num w:numId="315" w16cid:durableId="1132402859">
    <w:abstractNumId w:val="26"/>
    <w:lvlOverride w:ilvl="0">
      <w:startOverride w:val="1"/>
    </w:lvlOverride>
  </w:num>
  <w:num w:numId="316" w16cid:durableId="2057928374">
    <w:abstractNumId w:val="42"/>
    <w:lvlOverride w:ilvl="0">
      <w:startOverride w:val="1"/>
    </w:lvlOverride>
  </w:num>
  <w:num w:numId="317" w16cid:durableId="89084909">
    <w:abstractNumId w:val="42"/>
    <w:lvlOverride w:ilvl="0">
      <w:startOverride w:val="1"/>
    </w:lvlOverride>
  </w:num>
  <w:num w:numId="318" w16cid:durableId="308949278">
    <w:abstractNumId w:val="42"/>
    <w:lvlOverride w:ilvl="0">
      <w:startOverride w:val="1"/>
    </w:lvlOverride>
  </w:num>
  <w:num w:numId="319" w16cid:durableId="618800449">
    <w:abstractNumId w:val="42"/>
    <w:lvlOverride w:ilvl="0">
      <w:startOverride w:val="1"/>
    </w:lvlOverride>
  </w:num>
  <w:num w:numId="320" w16cid:durableId="1156340646">
    <w:abstractNumId w:val="42"/>
    <w:lvlOverride w:ilvl="0">
      <w:startOverride w:val="1"/>
    </w:lvlOverride>
  </w:num>
  <w:num w:numId="321" w16cid:durableId="420837762">
    <w:abstractNumId w:val="59"/>
    <w:lvlOverride w:ilvl="0">
      <w:startOverride w:val="1"/>
    </w:lvlOverride>
  </w:num>
  <w:num w:numId="322" w16cid:durableId="393697965">
    <w:abstractNumId w:val="59"/>
    <w:lvlOverride w:ilvl="0">
      <w:startOverride w:val="1"/>
    </w:lvlOverride>
  </w:num>
  <w:num w:numId="323" w16cid:durableId="119884942">
    <w:abstractNumId w:val="59"/>
    <w:lvlOverride w:ilvl="0">
      <w:startOverride w:val="1"/>
    </w:lvlOverride>
  </w:num>
  <w:num w:numId="324" w16cid:durableId="691683217">
    <w:abstractNumId w:val="59"/>
    <w:lvlOverride w:ilvl="0">
      <w:startOverride w:val="1"/>
    </w:lvlOverride>
  </w:num>
  <w:num w:numId="325" w16cid:durableId="1512187518">
    <w:abstractNumId w:val="72"/>
    <w:lvlOverride w:ilvl="0">
      <w:startOverride w:val="11"/>
    </w:lvlOverride>
  </w:num>
  <w:num w:numId="326" w16cid:durableId="169418699">
    <w:abstractNumId w:val="59"/>
    <w:lvlOverride w:ilvl="0">
      <w:startOverride w:val="1"/>
    </w:lvlOverride>
  </w:num>
  <w:num w:numId="327" w16cid:durableId="1389112243">
    <w:abstractNumId w:val="17"/>
    <w:lvlOverride w:ilvl="0">
      <w:startOverride w:val="1"/>
    </w:lvlOverride>
  </w:num>
  <w:num w:numId="328" w16cid:durableId="848637125">
    <w:abstractNumId w:val="17"/>
    <w:lvlOverride w:ilvl="0">
      <w:startOverride w:val="1"/>
    </w:lvlOverride>
  </w:num>
  <w:num w:numId="329" w16cid:durableId="2118597508">
    <w:abstractNumId w:val="17"/>
  </w:num>
  <w:numIdMacAtCleanup w:val="329"/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77"/>
  <w:embedSystemFonts/>
  <w:mirrorMargins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69AA"/>
    <w:rsid w:val="000C419E"/>
    <w:rsid w:val="00103C37"/>
    <w:rsid w:val="00114199"/>
    <w:rsid w:val="00114391"/>
    <w:rsid w:val="00116428"/>
    <w:rsid w:val="00247DFE"/>
    <w:rsid w:val="003620B6"/>
    <w:rsid w:val="0041428A"/>
    <w:rsid w:val="0041751A"/>
    <w:rsid w:val="00653091"/>
    <w:rsid w:val="00653809"/>
    <w:rsid w:val="006938AE"/>
    <w:rsid w:val="006A63C3"/>
    <w:rsid w:val="006E3B0D"/>
    <w:rsid w:val="0071195E"/>
    <w:rsid w:val="007136C4"/>
    <w:rsid w:val="0071770B"/>
    <w:rsid w:val="00732198"/>
    <w:rsid w:val="00765C10"/>
    <w:rsid w:val="00801013"/>
    <w:rsid w:val="008469AA"/>
    <w:rsid w:val="00880D61"/>
    <w:rsid w:val="008E04CF"/>
    <w:rsid w:val="008E30CC"/>
    <w:rsid w:val="00984D1F"/>
    <w:rsid w:val="00A06A63"/>
    <w:rsid w:val="00A228F1"/>
    <w:rsid w:val="00AC4172"/>
    <w:rsid w:val="00B26524"/>
    <w:rsid w:val="00B30FF9"/>
    <w:rsid w:val="00B57E12"/>
    <w:rsid w:val="00B95B8A"/>
    <w:rsid w:val="00BE4D3C"/>
    <w:rsid w:val="00BE548D"/>
    <w:rsid w:val="00BF08B5"/>
    <w:rsid w:val="00C0446B"/>
    <w:rsid w:val="00C2271D"/>
    <w:rsid w:val="00CA112B"/>
    <w:rsid w:val="00D97857"/>
    <w:rsid w:val="00DA04C5"/>
    <w:rsid w:val="00DB2C6E"/>
    <w:rsid w:val="00E01B9D"/>
    <w:rsid w:val="00E95954"/>
    <w:rsid w:val="00F03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9F5DBAC"/>
  <w15:docId w15:val="{A84E0B39-1865-4B4D-8880-410F1E013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Georgia" w:eastAsia="Georgia" w:hAnsi="Georgia" w:cs="Georgia"/>
        <w:rFonts w:ascii="Georgia" w:eastAsia="Georgia" w:hAnsi="Georgia" w:cs="Georgia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pPr>
      <w:spacing w:after="100" w:line="259" w:lineRule="auto"/>
    </w:pPr>
    <w:rPr>
      <w:rFonts w:ascii="Georgia" w:eastAsia="Aptos" w:hAnsi="Georgia"/>
      <w:sz w:val="23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180"/>
      <w:outlineLvl w:val="0"/>
    </w:pPr>
    <w:rPr>
      <w:rFonts w:ascii="Georgia" w:eastAsia="Georgia" w:hAnsi="Georgia" w:cs="Georgia"/>
      <w:b/>
      <w:bCs/>
      <w:color w:val="146B66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180"/>
      <w:outlineLvl w:val="1"/>
    </w:pPr>
    <w:rPr>
      <w:rFonts w:ascii="Georgia" w:eastAsia="Georgia" w:hAnsi="Georgia" w:cs="Georgia"/>
      <w:b/>
      <w:bCs/>
      <w:color w:val="146B66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80"/>
      <w:outlineLvl w:val="2"/>
    </w:pPr>
    <w:rPr>
      <w:rFonts w:ascii="Georgia" w:eastAsia="Georgia" w:hAnsi="Georgia" w:cs="Georgia"/>
      <w:b/>
      <w:bCs/>
      <w:color w:val="146B66"/>
      <w:sz w:val="2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="Georgia" w:eastAsia="Georgia" w:hAnsi="Georgia" w:cs="Georgia"/>
      <w:b/>
      <w:bCs/>
      <w:i/>
      <w:iCs/>
      <w:color w:val="146B66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="Georgia" w:eastAsia="Georgia" w:hAnsi="Georgia" w:cs="Georgia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="Georgia" w:eastAsia="Georgia" w:hAnsi="Georgia" w:cs="Georgia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="Georgia" w:eastAsia="Georgia" w:hAnsi="Georgia" w:cs="Georgia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="Georgia" w:eastAsia="Georgia" w:hAnsi="Georgia" w:cs="Georgia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="Georgia" w:eastAsia="Georgia" w:hAnsi="Georgia" w:cs="Georgia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basedOn w:val="DefaultParagraphFont"/>
    <w:link w:val="Header"/>
    <w:uiPriority w:val="99"/>
    <w:qFormat/>
    <w:rsid w:val="00E618BF"/>
  </w:style>
  <w:style w:type="character" w:customStyle="1" w:styleId="FooterChar">
    <w:name w:val="Footer Char"/>
    <w:basedOn w:val="DefaultParagraphFont"/>
    <w:link w:val="Footer"/>
    <w:uiPriority w:val="99"/>
    <w:qFormat/>
    <w:rsid w:val="00E618BF"/>
  </w:style>
  <w:style w:type="character" w:customStyle="1" w:styleId="Heading1Char">
    <w:name w:val="Heading 1 Char"/>
    <w:basedOn w:val="DefaultParagraphFont"/>
    <w:link w:val="Heading1"/>
    <w:uiPriority w:val="9"/>
    <w:qFormat/>
    <w:rsid w:val="00FC693F"/>
    <w:rPr>
      <w:rFonts w:ascii="Georgia" w:eastAsia="Georgia" w:hAnsi="Georgia" w:cs="Georgia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FC693F"/>
    <w:rPr>
      <w:rFonts w:ascii="Georgia" w:eastAsia="Georgia" w:hAnsi="Georgia" w:cs="Georgia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qFormat/>
    <w:rsid w:val="00FC693F"/>
    <w:rPr>
      <w:rFonts w:ascii="Georgia" w:eastAsia="Georgia" w:hAnsi="Georgia" w:cs="Georgia"/>
      <w:b/>
      <w:bCs/>
      <w:color w:val="4F81BD" w:themeColor="accent1"/>
    </w:rPr>
  </w:style>
  <w:style w:type="character" w:customStyle="1" w:styleId="TitleChar">
    <w:name w:val="Title Char"/>
    <w:basedOn w:val="DefaultParagraphFont"/>
    <w:link w:val="Title"/>
    <w:uiPriority w:val="10"/>
    <w:qFormat/>
    <w:rsid w:val="00FC693F"/>
    <w:rPr>
      <w:rFonts w:ascii="Georgia" w:eastAsia="Georgia" w:hAnsi="Georgia" w:cs="Georgia"/>
      <w:color w:val="17365D" w:themeColor="text2" w:themeShade="BF"/>
      <w:spacing w:val="5"/>
      <w:kern w:val="2"/>
      <w:sz w:val="52"/>
      <w:szCs w:val="52"/>
    </w:rPr>
  </w:style>
  <w:style w:type="character" w:customStyle="1" w:styleId="SubtitleChar">
    <w:name w:val="Subtitle Char"/>
    <w:basedOn w:val="DefaultParagraphFont"/>
    <w:link w:val="Subtitle"/>
    <w:uiPriority w:val="11"/>
    <w:qFormat/>
    <w:rsid w:val="00FC693F"/>
    <w:rPr>
      <w:rFonts w:ascii="Georgia" w:eastAsia="Georgia" w:hAnsi="Georgia" w:cs="Georgia"/>
      <w:i/>
      <w:iCs/>
      <w:color w:val="4F81BD" w:themeColor="accent1"/>
      <w:spacing w:val="15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qFormat/>
    <w:rsid w:val="00AA1D8D"/>
  </w:style>
  <w:style w:type="character" w:customStyle="1" w:styleId="BodyText2Char">
    <w:name w:val="Body Text 2 Char"/>
    <w:basedOn w:val="DefaultParagraphFont"/>
    <w:link w:val="BodyText2"/>
    <w:uiPriority w:val="99"/>
    <w:qFormat/>
    <w:rsid w:val="00AA1D8D"/>
  </w:style>
  <w:style w:type="character" w:customStyle="1" w:styleId="BodyText3Char">
    <w:name w:val="Body Text 3 Char"/>
    <w:basedOn w:val="DefaultParagraphFont"/>
    <w:link w:val="BodyText3"/>
    <w:uiPriority w:val="99"/>
    <w:qFormat/>
    <w:rsid w:val="00AA1D8D"/>
    <w:rPr>
      <w:sz w:val="16"/>
      <w:szCs w:val="16"/>
    </w:rPr>
  </w:style>
  <w:style w:type="character" w:customStyle="1" w:styleId="MacroTextChar">
    <w:name w:val="Macro Text Char"/>
    <w:basedOn w:val="DefaultParagraphFont"/>
    <w:link w:val="MacroText"/>
    <w:uiPriority w:val="99"/>
    <w:qFormat/>
    <w:rsid w:val="0029639D"/>
    <w:rPr>
      <w:rFonts w:ascii="Georgia" w:hAnsi="Georgia"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qFormat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sid w:val="00FC693F"/>
    <w:rPr>
      <w:rFonts w:ascii="Georgia" w:eastAsia="Georgia" w:hAnsi="Georgia" w:cs="Georgia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sid w:val="00FC693F"/>
    <w:rPr>
      <w:rFonts w:ascii="Georgia" w:eastAsia="Georgia" w:hAnsi="Georgia" w:cs="Georgia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sid w:val="00FC693F"/>
    <w:rPr>
      <w:rFonts w:ascii="Georgia" w:eastAsia="Georgia" w:hAnsi="Georgia" w:cs="Georgia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sid w:val="00FC693F"/>
    <w:rPr>
      <w:rFonts w:ascii="Georgia" w:eastAsia="Georgia" w:hAnsi="Georgia" w:cs="Georgia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sid w:val="00FC693F"/>
    <w:rPr>
      <w:rFonts w:ascii="Georgia" w:eastAsia="Georgia" w:hAnsi="Georgia" w:cs="Georgia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sid w:val="00FC693F"/>
    <w:rPr>
      <w:rFonts w:ascii="Georgia" w:eastAsia="Georgia" w:hAnsi="Georgia" w:cs="Georgia"/>
      <w:i/>
      <w:iCs/>
      <w:color w:val="404040" w:themeColor="text1" w:themeTint="BF"/>
      <w:sz w:val="20"/>
      <w:szCs w:val="20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character" w:customStyle="1" w:styleId="KeywordTok">
    <w:name w:val="KeywordTok"/>
    <w:qFormat/>
    <w:rPr>
      <w:b/>
      <w:color w:val="007020"/>
    </w:rPr>
  </w:style>
  <w:style w:type="character" w:customStyle="1" w:styleId="DataTypeTok">
    <w:name w:val="DataTypeTok"/>
    <w:qFormat/>
    <w:rPr>
      <w:color w:val="902000"/>
    </w:rPr>
  </w:style>
  <w:style w:type="character" w:customStyle="1" w:styleId="DecValTok">
    <w:name w:val="DecValTok"/>
    <w:qFormat/>
    <w:rPr>
      <w:color w:val="40A070"/>
    </w:rPr>
  </w:style>
  <w:style w:type="character" w:customStyle="1" w:styleId="BaseNTok">
    <w:name w:val="BaseNTok"/>
    <w:qFormat/>
    <w:rPr>
      <w:color w:val="40A070"/>
    </w:rPr>
  </w:style>
  <w:style w:type="character" w:customStyle="1" w:styleId="FloatTok">
    <w:name w:val="FloatTok"/>
    <w:qFormat/>
    <w:rPr>
      <w:color w:val="40A070"/>
    </w:rPr>
  </w:style>
  <w:style w:type="character" w:customStyle="1" w:styleId="ConstantTok">
    <w:name w:val="ConstantTok"/>
    <w:qFormat/>
    <w:rPr>
      <w:color w:val="880000"/>
    </w:rPr>
  </w:style>
  <w:style w:type="character" w:customStyle="1" w:styleId="CharTok">
    <w:name w:val="CharTok"/>
    <w:qFormat/>
    <w:rPr>
      <w:color w:val="4070A0"/>
    </w:rPr>
  </w:style>
  <w:style w:type="character" w:customStyle="1" w:styleId="SpecialCharTok">
    <w:name w:val="SpecialCharTok"/>
    <w:qFormat/>
    <w:rPr>
      <w:color w:val="4070A0"/>
    </w:rPr>
  </w:style>
  <w:style w:type="character" w:customStyle="1" w:styleId="StringTok">
    <w:name w:val="StringTok"/>
    <w:qFormat/>
    <w:rPr>
      <w:color w:val="4070A0"/>
    </w:rPr>
  </w:style>
  <w:style w:type="character" w:customStyle="1" w:styleId="VerbatimStringTok">
    <w:name w:val="VerbatimStringTok"/>
    <w:qFormat/>
    <w:rPr>
      <w:color w:val="4070A0"/>
    </w:rPr>
  </w:style>
  <w:style w:type="character" w:customStyle="1" w:styleId="SpecialStringTok">
    <w:name w:val="SpecialStringTok"/>
    <w:qFormat/>
    <w:rPr>
      <w:color w:val="BB6688"/>
    </w:rPr>
  </w:style>
  <w:style w:type="character" w:customStyle="1" w:styleId="ImportTok">
    <w:name w:val="ImportTok"/>
    <w:qFormat/>
    <w:rPr>
      <w:b/>
      <w:color w:val="008000"/>
    </w:rPr>
  </w:style>
  <w:style w:type="character" w:customStyle="1" w:styleId="CommentTok">
    <w:name w:val="CommentTok"/>
    <w:qFormat/>
    <w:rPr>
      <w:i/>
      <w:color w:val="60A0B0"/>
    </w:rPr>
  </w:style>
  <w:style w:type="character" w:customStyle="1" w:styleId="DocumentationTok">
    <w:name w:val="DocumentationTok"/>
    <w:qFormat/>
    <w:rPr>
      <w:i/>
      <w:color w:val="BA2121"/>
    </w:rPr>
  </w:style>
  <w:style w:type="character" w:customStyle="1" w:styleId="AnnotationTok">
    <w:name w:val="AnnotationTok"/>
    <w:qFormat/>
    <w:rPr>
      <w:b/>
      <w:i/>
      <w:color w:val="60A0B0"/>
    </w:rPr>
  </w:style>
  <w:style w:type="character" w:customStyle="1" w:styleId="CommentVarTok">
    <w:name w:val="CommentVarTok"/>
    <w:qFormat/>
    <w:rPr>
      <w:b/>
      <w:i/>
      <w:color w:val="60A0B0"/>
    </w:rPr>
  </w:style>
  <w:style w:type="character" w:customStyle="1" w:styleId="OtherTok">
    <w:name w:val="OtherTok"/>
    <w:qFormat/>
    <w:rPr>
      <w:color w:val="007020"/>
    </w:rPr>
  </w:style>
  <w:style w:type="character" w:customStyle="1" w:styleId="FunctionTok">
    <w:name w:val="FunctionTok"/>
    <w:qFormat/>
    <w:rPr>
      <w:color w:val="06287E"/>
    </w:rPr>
  </w:style>
  <w:style w:type="character" w:customStyle="1" w:styleId="VariableTok">
    <w:name w:val="VariableTok"/>
    <w:qFormat/>
    <w:rPr>
      <w:color w:val="19177C"/>
    </w:rPr>
  </w:style>
  <w:style w:type="character" w:customStyle="1" w:styleId="ControlFlowTok">
    <w:name w:val="ControlFlowTok"/>
    <w:qFormat/>
    <w:rPr>
      <w:b/>
      <w:color w:val="007020"/>
    </w:rPr>
  </w:style>
  <w:style w:type="character" w:customStyle="1" w:styleId="OperatorTok">
    <w:name w:val="OperatorTok"/>
    <w:qFormat/>
    <w:rPr>
      <w:color w:val="666666"/>
    </w:rPr>
  </w:style>
  <w:style w:type="character" w:customStyle="1" w:styleId="BuiltInTok">
    <w:name w:val="BuiltInTok"/>
    <w:qFormat/>
    <w:rPr>
      <w:color w:val="008000"/>
    </w:rPr>
  </w:style>
  <w:style w:type="character" w:customStyle="1" w:styleId="ExtensionTok">
    <w:name w:val="ExtensionTok"/>
    <w:qFormat/>
  </w:style>
  <w:style w:type="character" w:customStyle="1" w:styleId="PreprocessorTok">
    <w:name w:val="PreprocessorTok"/>
    <w:qFormat/>
    <w:rPr>
      <w:color w:val="BC7A00"/>
    </w:rPr>
  </w:style>
  <w:style w:type="character" w:customStyle="1" w:styleId="AttributeTok">
    <w:name w:val="AttributeTok"/>
    <w:qFormat/>
    <w:rPr>
      <w:color w:val="7D9029"/>
    </w:rPr>
  </w:style>
  <w:style w:type="character" w:customStyle="1" w:styleId="RegionMarkerTok">
    <w:name w:val="RegionMarkerTok"/>
    <w:qFormat/>
  </w:style>
  <w:style w:type="character" w:customStyle="1" w:styleId="InformationTok">
    <w:name w:val="InformationTok"/>
    <w:qFormat/>
    <w:rPr>
      <w:b/>
      <w:i/>
      <w:color w:val="60A0B0"/>
    </w:rPr>
  </w:style>
  <w:style w:type="character" w:customStyle="1" w:styleId="WarningTok">
    <w:name w:val="WarningTok"/>
    <w:qFormat/>
    <w:rPr>
      <w:b/>
      <w:i/>
      <w:color w:val="60A0B0"/>
    </w:rPr>
  </w:style>
  <w:style w:type="character" w:customStyle="1" w:styleId="AlertTok">
    <w:name w:val="AlertTok"/>
    <w:qFormat/>
    <w:rPr>
      <w:b/>
      <w:color w:val="FF0000"/>
    </w:rPr>
  </w:style>
  <w:style w:type="character" w:customStyle="1" w:styleId="ErrorTok">
    <w:name w:val="ErrorTok"/>
    <w:qFormat/>
    <w:rPr>
      <w:b/>
      <w:color w:val="FF0000"/>
    </w:rPr>
  </w:style>
  <w:style w:type="character" w:customStyle="1" w:styleId="NormalTok">
    <w:name w:val="NormalTok"/>
    <w:qFormat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Georgia" w:eastAsia="Noto Sans CJK SC" w:hAnsi="Georgia" w:cs="Georgia"/>
      <w:sz w:val="28"/>
      <w:szCs w:val="28"/>
    </w:r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Index">
    <w:name w:val="Index"/>
    <w:basedOn w:val="Normal"/>
    <w:qFormat/>
    <w:pPr>
      <w:suppressLineNumbers/>
    </w:pPr>
    <w:rPr>
      <w:rFonts w:cs="Georgia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paragraph" w:styleId="NoSpacing">
    <w:name w:val="No Spacing"/>
    <w:uiPriority w:val="1"/>
    <w:qFormat/>
    <w:rsid w:val="00FC693F"/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146B66"/>
      </w:pBdr>
      <w:spacing w:after="300" w:line="240" w:lineRule="auto"/>
      <w:contextualSpacing/>
    </w:pPr>
    <w:rPr>
      <w:rFonts w:ascii="Georgia" w:eastAsia="Georgia" w:hAnsi="Georgia" w:cs="Georgia"/>
      <w:b/>
      <w:color w:val="146B66"/>
      <w:spacing w:val="5"/>
      <w:kern w:val="2"/>
      <w:sz w:val="56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rPr>
      <w:rFonts w:ascii="Georgia" w:eastAsia="Georgia" w:hAnsi="Georgia" w:cs="Georgia"/>
      <w:i/>
      <w:iCs/>
      <w:color w:val="146B66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unhideWhenUsed/>
    <w:qFormat/>
    <w:rsid w:val="00AA1D8D"/>
    <w:pPr>
      <w:spacing w:after="120" w:line="480" w:lineRule="auto"/>
    </w:pPr>
  </w:style>
  <w:style w:type="paragraph" w:styleId="BodyText3">
    <w:name w:val="Body Text 3"/>
    <w:basedOn w:val="Normal"/>
    <w:link w:val="BodyText3Char"/>
    <w:uiPriority w:val="99"/>
    <w:unhideWhenUsed/>
    <w:qFormat/>
    <w:rsid w:val="00AA1D8D"/>
    <w:pPr>
      <w:spacing w:after="120"/>
    </w:pPr>
    <w:rPr>
      <w:sz w:val="16"/>
      <w:szCs w:val="16"/>
    </w:rPr>
  </w:style>
  <w:style w:type="paragraph" w:styleId="List2">
    <w:name w:val="List 2"/>
    <w:basedOn w:val="Normal"/>
    <w:uiPriority w:val="99"/>
    <w:unhideWhenUsed/>
    <w:qFormat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qFormat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qFormat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Georgia" w:hAnsi="Georgia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paragraph" w:styleId="IndexHeading">
    <w:name w:val="index heading"/>
    <w:basedOn w:val="Heading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paragraph" w:customStyle="1" w:styleId="EquationBlock">
    <w:name w:val="Equation Block"/>
    <w:basedOn w:val="Normal"/>
    <w:qFormat/>
    <w:pPr>
      <w:jc w:val="center"/>
    </w:pPr>
    <w:rPr>
      <w:rFonts w:ascii="Cambria Math" w:eastAsia="Cambria Math" w:hAnsi="Cambria Math"/>
      <w:sz w:val="24"/>
    </w:rPr>
  </w:style>
  <w:style w:type="paragraph" w:customStyle="1" w:styleId="DiagramBox">
    <w:name w:val="Diagram Box"/>
    <w:basedOn w:val="Normal"/>
    <w:qFormat/>
    <w:pPr>
      <w:spacing w:after="0"/>
      <w:ind w:left="288" w:right="288"/>
    </w:pPr>
    <w:rPr>
      <w:rFonts w:ascii="Georgia" w:eastAsia="Consolas" w:hAnsi="Georgia"/>
      <w:sz w:val="19"/>
    </w:rPr>
  </w:style>
  <w:style w:type="paragraph" w:customStyle="1" w:styleId="AnswerKeyText">
    <w:name w:val="Answer Key Text"/>
    <w:basedOn w:val="Normal"/>
    <w:qFormat/>
    <w:rPr>
      <w:sz w:val="21"/>
    </w:rPr>
  </w:style>
  <w:style w:type="paragraph" w:customStyle="1" w:styleId="HabitCallout">
    <w:name w:val="Habit Callout"/>
    <w:basedOn w:val="Normal"/>
    <w:qFormat/>
    <w:pPr>
      <w:pBdr>
        <w:top w:val="single" w:sz="4" w:space="6" w:color="1D9E75"/>
        <w:left w:val="single" w:sz="18" w:space="6" w:color="1D9E75"/>
        <w:bottom w:val="single" w:sz="4" w:space="6" w:color="1D9E75"/>
        <w:right w:val="single" w:sz="4" w:space="6" w:color="1D9E75"/>
      </w:pBdr>
      <w:shd w:val="clear" w:color="auto" w:fill="E1F5EE"/>
      <w:spacing w:before="120" w:after="120"/>
      <w:ind w:left="144" w:right="144"/>
    </w:pPr>
    <w:rPr>
      <w:b/>
      <w:color w:val="085041"/>
    </w:rPr>
  </w:style>
  <w:style w:type="paragraph" w:customStyle="1" w:styleId="TripwireCallout">
    <w:name w:val="Tripwire Callout"/>
    <w:basedOn w:val="Normal"/>
    <w:qFormat/>
    <w:pPr>
      <w:pBdr>
        <w:top w:val="single" w:sz="4" w:space="6" w:color="BA7517"/>
        <w:left w:val="single" w:sz="18" w:space="6" w:color="BA7517"/>
        <w:bottom w:val="single" w:sz="4" w:space="6" w:color="BA7517"/>
        <w:right w:val="single" w:sz="4" w:space="6" w:color="BA7517"/>
      </w:pBdr>
      <w:shd w:val="clear" w:color="auto" w:fill="FAEEDA"/>
      <w:spacing w:before="120" w:after="120"/>
      <w:ind w:left="144" w:right="144"/>
    </w:pPr>
    <w:rPr>
      <w:color w:val="412402"/>
      <w:sz w:val="22"/>
    </w:rPr>
  </w:style>
  <w:style w:type="paragraph" w:customStyle="1" w:styleId="TeachingNote">
    <w:name w:val="Teaching Note"/>
    <w:basedOn w:val="Normal"/>
    <w:qFormat/>
    <w:pPr>
      <w:pBdr>
        <w:left w:val="single" w:sz="18" w:space="6" w:color="185FA5"/>
      </w:pBdr>
      <w:shd w:val="clear" w:color="auto" w:fill="EAF2FB"/>
      <w:spacing w:before="120" w:after="120"/>
      <w:ind w:left="144" w:right="144"/>
    </w:pPr>
    <w:rPr>
      <w:color w:val="042C53"/>
      <w:sz w:val="21"/>
    </w:rPr>
  </w:style>
  <w:style w:type="paragraph" w:customStyle="1" w:styleId="EquationBlock0">
    <w:name w:val="EquationBlock"/>
    <w:basedOn w:val="BodyText"/>
    <w:qFormat/>
  </w:style>
  <w:style w:type="paragraph" w:customStyle="1" w:styleId="HabitCallout0">
    <w:name w:val="HabitCallout"/>
    <w:basedOn w:val="BodyText"/>
    <w:qFormat/>
  </w:style>
  <w:style w:type="paragraph" w:customStyle="1" w:styleId="SourceCode">
    <w:name w:val="Source Code"/>
    <w:basedOn w:val="Normal"/>
    <w:qFormat/>
  </w:style>
  <w:style w:type="paragraph" w:customStyle="1" w:styleId="Compact">
    <w:name w:val="Compact"/>
    <w:basedOn w:val="Normal"/>
    <w:qFormat/>
    <w:pPr>
      <w:spacing w:before="20" w:after="20"/>
    </w:pPr>
  </w:style>
  <w:style w:type="table" w:styleId="TableGrid">
    <w:name w:val="Table Grid"/>
    <w:basedOn w:val="TableNormal"/>
    <w:uiPriority w:val="59"/>
    <w:rsid w:val="00FC69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F81BD" w:themeColor="accent1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C0504D" w:themeColor="accent2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BBB59" w:themeColor="accent3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064A2" w:themeColor="accent4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BACC6" w:themeColor="accent5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F79646" w:themeColor="accent6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Table">
    <w:name w:val="Table"/>
    <w:basedOn w:val="TableNormal"/>
    <w:pPr>
      <w:spacing w:before="20" w:after="20"/>
    </w:pPr>
    <w:tblPr>
      <w:tblBorders>
        <w:top w:val="single" w:sz="4" w:space="0" w:color="A9BFD9"/>
        <w:left w:val="single" w:sz="4" w:space="0" w:color="A9BFD9"/>
        <w:bottom w:val="single" w:sz="4" w:space="0" w:color="A9BFD9"/>
        <w:right w:val="single" w:sz="4" w:space="0" w:color="A9BFD9"/>
        <w:insideH w:val="single" w:sz="4" w:space="0" w:color="A9BFD9"/>
        <w:insideV w:val="single" w:sz="4" w:space="0" w:color="A9BFD9"/>
      </w:tblBorders>
    </w:tblPr>
  </w:style>
  <w:style w:type="paragraph" w:styleId="NormalWeb">
    <w:name w:val="Normal (Web)"/>
    <w:basedOn w:val="Normal"/>
    <w:uiPriority w:val="99"/>
    <w:unhideWhenUsed/>
    <w:rsid w:val="00F03C39"/>
    <w:pPr>
      <w:suppressAutoHyphens w:val="0"/>
      <w:spacing w:before="100" w:beforeAutospacing="1" w:afterAutospacing="1" w:line="240" w:lineRule="auto"/>
    </w:pPr>
    <w:rPr>
      <w:rFonts w:ascii="Georgia" w:eastAsia="Times New Roman" w:hAnsi="Georgia" w:cs="Georgia"/>
      <w:sz w:val="24"/>
      <w:szCs w:val="24"/>
      <w:lang w:val="en-CA"/>
    </w:rPr>
  </w:style>
  <w:style w:type="character" w:styleId="PlaceholderText">
    <w:name w:val="Placeholder Text"/>
    <w:basedOn w:val="DefaultParagraphFont"/>
    <w:uiPriority w:val="99"/>
    <w:semiHidden/>
    <w:rsid w:val="008E04CF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/>
</file>

<file path=word/_rels/document.xml.rels><?xml version='1.0' encoding='UTF-8' standalone='yes'?>
<Relationships xmlns="http://schemas.openxmlformats.org/package/2006/relationships"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2" Type="http://schemas.openxmlformats.org/officeDocument/2006/relationships/footer" Target="footer2.xml"/><Relationship Id="rId6" Type="http://schemas.openxmlformats.org/officeDocument/2006/relationships/endnotes" Target="endnotes.xml"/><Relationship Id="rId207" Type="http://schemas.openxmlformats.org/officeDocument/2006/relationships/fontTable" Target="fontTable.xml"/><Relationship Id="rId13" Type="http://schemas.openxmlformats.org/officeDocument/2006/relationships/header" Target="header3.xml"/><Relationship Id="rId208" Type="http://schemas.openxmlformats.org/officeDocument/2006/relationships/theme" Target="theme/theme1.xml"/><Relationship Id="rId14" Type="http://schemas.openxmlformats.org/officeDocument/2006/relationships/footer" Target="footer3.xml"/><Relationship Id="rId3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Georgia"/>
        <a:ea typeface=""/>
        <a:cs typeface=""/>
      </a:majorFont>
      <a:minorFont>
        <a:latin typeface="Georgia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421</Pages>
  <Words>86267</Words>
  <Characters>491727</Characters>
  <Application>Microsoft Office Word</Application>
  <DocSecurity>0</DocSecurity>
  <Lines>4097</Lines>
  <Paragraphs>1153</Paragraphs>
  <ScaleCrop>false</ScaleCrop>
  <Company/>
  <LinksUpToDate>false</LinksUpToDate>
  <CharactersWithSpaces>576841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Chapter 14: Proportional Relationships in Tables, Graphs, and Equations — Ready-to-Learn Check</dc:title>
  <dc:subject>Editable companion resource for Proportional Reasoning, Book 3</dc:subject>
  <dc:creator>Carlington Matthie, M.Ed. / Matthie Assessment</dc:creator>
  <dc:description/>
  <cp:lastModifiedBy>Carlington Matthie</cp:lastModifiedBy>
  <cp:revision>4</cp:revision>
  <dcterms:created xsi:type="dcterms:W3CDTF">2026-08-22T20:13:00Z</dcterms:created>
  <dcterms:modified xsi:type="dcterms:W3CDTF">2026-08-22T23:03:00Z</dcterms:modified>
  <dc:language>en-US</dc:language>
</cp:coreProperties>
</file>